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della Staziun 10, Rhäzüns</w:t>
          </w:r>
        </w:p>
        <w:p>
          <w:pPr>
            <w:spacing w:before="0" w:after="0"/>
          </w:pPr>
          <w:r>
            <w:t>1061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