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3206129" name="019f3ba5-8967-7b2b-bfa7-e38338f819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94659" name="019f3ba5-8967-7b2b-bfa7-e38338f8197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2814338" name="019f3ba5-9df7-7b79-a6bc-fe287183ae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605044" name="019f3ba5-9df7-7b79-a6bc-fe287183aeb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2359490" name="019f3ba6-473d-754b-9b80-96b86151f9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248690" name="019f3ba6-473d-754b-9b80-96b86151f91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361272" name="019f3ba6-5dde-7283-a5c0-0bbd0cf16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480243" name="019f3ba6-5dde-7283-a5c0-0bbd0cf16e5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3639194" name="019f3ba6-dedd-75b0-bb2e-7477186824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516358" name="019f3ba6-dedd-75b0-bb2e-74771868249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130185" name="019f3ba6-f0d3-7b8c-b6c6-f9173d065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073540" name="019f3ba6-f0d3-7b8c-b6c6-f9173d06583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60296" name="019f3ba7-281d-7a4b-9a44-a17063ee7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957420" name="019f3ba7-281d-7a4b-9a44-a17063ee769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895208" name="019f3ba7-3ae7-7da5-9f43-cc5fe02868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559987" name="019f3ba7-3ae7-7da5-9f43-cc5fe02868a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1197464" name="019f3ba7-9b53-7b7e-bcfe-d8dc21e62f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899108" name="019f3ba7-9b53-7b7e-bcfe-d8dc21e62f2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860115" name="019f3ba7-ae8c-731e-b345-1b8a7a4b40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086655" name="019f3ba7-ae8c-731e-b345-1b8a7a4b408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792793" name="019f3ba8-925e-7aa4-9992-585e7c9ddb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387433" name="019f3ba8-925e-7aa4-9992-585e7c9ddb5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9291949" name="019f3ba8-ae1d-7cac-aa5e-e3efb3d08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601964" name="019f3ba8-ae1d-7cac-aa5e-e3efb3d08ac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7556872" name="019f3bae-5ae0-7cda-9351-bb97f1145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767183" name="019f3bae-5ae0-7cda-9351-bb97f114588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7444601" name="019f3bae-6ff7-75ee-b2be-e12486067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998456" name="019f3bae-6ff7-75ee-b2be-e12486067a6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530366" name="019f3baf-7d20-7a56-b45a-3c49cec785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226116" name="019f3baf-7d20-7a56-b45a-3c49cec7850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5766581" name="019f3baf-a5d5-7fd4-a9f3-b5d643d9a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173093" name="019f3baf-a5d5-7fd4-a9f3-b5d643d9a8f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8095603" name="019f3bb0-0531-7a32-9e68-5d519e15d5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192504" name="019f3bb0-0531-7a32-9e68-5d519e15d5b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3508753" name="019f3bb0-2c43-7583-baf6-25f63ad6b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924277" name="019f3bb0-2c43-7583-baf6-25f63ad6bdf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72781" name="019f3bb0-789e-7ed3-9b5b-e9278c61b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860889" name="019f3bb0-789e-7ed3-9b5b-e9278c61b5a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8478219" name="019f3bb0-90b1-7530-95dd-e3115e4e54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067508" name="019f3bb0-90b1-7530-95dd-e3115e4e543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7625353" name="019f3bb1-61b4-7887-b2aa-c0143e1c41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757751" name="019f3bb1-61b4-7887-b2aa-c0143e1c411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248296" name="019f3bb1-911a-734d-9fc2-b8183386f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057199" name="019f3bb1-911a-734d-9fc2-b8183386f09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190852" name="019f3bb2-9b3e-7b76-91db-b937c17405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107463" name="019f3bb2-9b3e-7b76-91db-b937c174059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255312" name="019f3bb2-adfd-7608-9105-f1a338063b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763330" name="019f3bb2-adfd-7608-9105-f1a338063bb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0149479" name="019f3bc0-04e3-7079-a5bc-925ee47709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680579" name="019f3bc0-04e3-7079-a5bc-925ee47709a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3019591" name="019f3bc0-2334-76f4-9c8c-726ebf3da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332559" name="019f3bc0-2334-76f4-9c8c-726ebf3da0b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2437549" name="019f3bc0-971a-7d43-b250-3faf1ac063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542062" name="019f3bc0-971a-7d43-b250-3faf1ac0633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250756" name="019f3bc0-afda-73da-bbb5-b24be51f7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315275" name="019f3bc0-afda-73da-bbb5-b24be51f7ec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215571" name="019f3bc1-0c2c-7854-a3dc-e4d404c73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455734" name="019f3bc1-0c2c-7854-a3dc-e4d404c732c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519920" name="019f3bc1-2252-75b9-92a6-c0c725ee80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57586" name="019f3bc1-2252-75b9-92a6-c0c725ee808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660699" name="019f3bc1-ac62-7ada-a44d-8691cb87d2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575410" name="019f3bc1-ac62-7ada-a44d-8691cb87d2c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620092" name="019f3bc1-c362-7cbc-a80c-e1a7587e7b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199835" name="019f3bc1-c362-7cbc-a80c-e1a7587e7b1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7228412" name="019f3bc2-53a5-7e4a-a537-4687da524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565834" name="019f3bc2-53a5-7e4a-a537-4687da524a4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5824543" name="019f3bc2-6661-7d20-ae30-ce5c05405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49446" name="019f3bc2-6661-7d20-ae30-ce5c0540576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594729" name="019f3bc2-c2bf-72de-808e-cf5e7e749b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807221" name="019f3bc2-c2bf-72de-808e-cf5e7e749b6c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8913451" name="019f3bc2-f903-73e1-ae80-c9497f6596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251537" name="019f3bc2-f903-73e1-ae80-c9497f65968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3511100" name="019f3bc3-558f-7339-a43b-fd57cf496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052701" name="019f3bc3-558f-7339-a43b-fd57cf496a1d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928523" name="019f3bc3-6a2f-7bd6-b538-3f090dbc3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23274" name="019f3bc3-6a2f-7bd6-b538-3f090dbc33a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100031" name="019f3bc4-18bd-7de9-a174-c06860b927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537632" name="019f3bc4-18bd-7de9-a174-c06860b9275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5144283" name="019f3bc4-36ee-7a52-b492-68627af135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344287" name="019f3bc4-36ee-7a52-b492-68627af135c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4498263" name="019f3bc4-8949-710e-ae3d-ef5b68a26f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53168" name="019f3bc4-8949-710e-ae3d-ef5b68a26f9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5501412" name="019f3bc4-b758-757d-b1be-ca4ed9cdbb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552177" name="019f3bc4-b758-757d-b1be-ca4ed9cdbb69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1518926" name="019f3bc5-2a03-7064-817e-52e5aa654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508954" name="019f3bc5-2a03-7064-817e-52e5aa65416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922290" name="019f3bc5-4d19-75f9-8c29-60bc3bc7d8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25767" name="019f3bc5-4d19-75f9-8c29-60bc3bc7d86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024635" name="019f3bcc-c845-71a5-b517-b8c0957771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512740" name="019f3bcc-c845-71a5-b517-b8c0957771ed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621716" name="019f3bcd-0eeb-71e1-a2e8-883dce6045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512031" name="019f3bcd-0eeb-71e1-a2e8-883dce60453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727504" name="019f3bcd-d193-706b-a261-5757d36fd9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673551" name="019f3bcd-d193-706b-a261-5757d36fd90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7307824" name="019f3bce-0761-7a07-afc4-c8855750ee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409631" name="019f3bce-0761-7a07-afc4-c8855750ee9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Kellergeschoss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9386304" name="019f3bd4-100b-7526-bce4-7160d76fe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274683" name="019f3bd4-100b-7526-bce4-7160d76fef1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367168" name="019f3bd4-2b78-7513-bf66-3980df2316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874249" name="019f3bd4-2b78-7513-bf66-3980df2316a8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64555" name="019f3bd9-140e-7a2b-beb0-e8012468b4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547690" name="019f3bd9-140e-7a2b-beb0-e8012468b4b8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6780013" name="019f3bd9-3a0d-7a71-8245-080d420596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167309" name="019f3bd9-3a0d-7a71-8245-080d4205961c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8261735" name="019f3bda-077c-7ceb-bc4c-ee7320278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058908" name="019f3bda-077c-7ceb-bc4c-ee7320278b8b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2709446" name="019f3bda-17d7-7429-b30f-c5b7b05376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693113" name="019f3bda-17d7-7429-b30f-c5b7b05376e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4677773" name="019f3bdb-4ef4-74a3-b0e2-1d33783e3c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236570" name="019f3bdb-4ef4-74a3-b0e2-1d33783e3c8a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553053" name="019f3bdb-70c7-71d6-93c8-b0d9c4ff54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968844" name="019f3bdb-70c7-71d6-93c8-b0d9c4ff54e5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und 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6771357" name="019f3bdf-7c8a-78b8-9f44-28f090f3c0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442831" name="019f3bdf-7c8a-78b8-9f44-28f090f3c04f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9483646" name="019f3bdf-a352-7bbe-a198-aa57acf793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691624" name="019f3bdf-a352-7bbe-a198-aa57acf79375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166766" name="019f3be6-d185-7ea1-b78d-df8d475dd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514192" name="019f3be6-d185-7ea1-b78d-df8d475dde5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6011277" name="019f3be6-f2cf-7341-91c7-c9ee476da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814693" name="019f3be6-f2cf-7341-91c7-c9ee476daae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5776502" name="019f3be7-9c16-7bc8-8d33-e2c6dc6a27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683709" name="019f3be7-9c16-7bc8-8d33-e2c6dc6a27b7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1642043" name="019f3be8-010e-7e59-b060-2726396d89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588738" name="019f3be8-010e-7e59-b060-2726396d89ca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Einbau neueren Datums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7992467" name="019f3bbe-2de8-7e73-9e76-c04d6a59f1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800831" name="019f3bbe-2de8-7e73-9e76-c04d6a59f14e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5800933" name="019f3bbe-4d6b-771a-bc22-961c22c326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680502" name="019f3bbe-4d6b-771a-bc22-961c22c32684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Via della Staziun 10, Rhäzüns</w:t>
          </w:r>
        </w:p>
        <w:p>
          <w:pPr>
            <w:spacing w:before="0" w:after="0"/>
          </w:pPr>
          <w:r>
            <w:t>1061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