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Kein Zugang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