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Schopf. Schützenhausweg 8, 4422 Arisdorf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18795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327961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