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Büro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Klebstoffe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5654865" name="019f3751-edd3-7a36-a489-3286b4a0906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47812896" name="019f3751-edd3-7a36-a489-3286b4a09064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59499605" name="019f3752-3554-7b48-892c-7828f7dbc87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61038915" name="019f3752-3554-7b48-892c-7828f7dbc87d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Sockel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69365516" name="019f3765-2701-7413-a712-2e158705dec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3695734" name="019f3765-2701-7413-a712-2e158705dec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07268460" name="019f3765-50a1-7fcd-9c80-3a8d1a52ad1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73640766" name="019f3765-50a1-7fcd-9c80-3a8d1a52ad1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Schopf. Schützenhausweg 8, 4422 Arisdorf</w:t>
          </w:r>
        </w:p>
        <w:p>
          <w:pPr>
            <w:spacing w:before="0" w:after="0"/>
          </w:pPr>
          <w:r>
            <w:t>DN 1040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