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EFH.Schützenstrasse 36, 5454 Bellikon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1059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6049274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4860064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