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25269" name="019f46c4-0557-71d7-a524-60e4c04460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122628" name="019f46c4-0557-71d7-a524-60e4c04460a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538088" name="019f46c4-e53a-7797-a39b-4ab2fdd3d6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821783" name="019f46c4-e53a-7797-a39b-4ab2fdd3d61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2173336" name="019f46c6-54bf-76db-8123-7ef89cba8f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300133" name="019f46c6-54bf-76db-8123-7ef89cba8f5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9460022" name="019f46c6-cbd3-7703-8d4d-d4b1b46f2c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206006" name="019f46c6-cbd3-7703-8d4d-d4b1b46f2c0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40631377" name="019f46c9-085c-7fdf-89d2-eb67c0948a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493235" name="019f46c9-085c-7fdf-89d2-eb67c0948a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792271" name="019f46c9-3509-7c8e-b5c4-c1ecac18d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744934" name="019f46c9-3509-7c8e-b5c4-c1ecac18d4b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1329926" name="019f46cb-8798-7507-9c94-74d66eb76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025667" name="019f46cb-8798-7507-9c94-74d66eb76d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498074" name="019f46c9-d8d1-72d5-a3b0-8394e12e1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257655" name="019f46c9-d8d1-72d5-a3b0-8394e12e120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008859" name="019f46e0-c2e3-7140-a3e3-eacf7614a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479422" name="019f46e0-c2e3-7140-a3e3-eacf7614a94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565592" name="019f46e0-ea88-781b-9c99-7da14f8565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695319" name="019f46e0-ea88-781b-9c99-7da14f8565e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71896" name="019f46e2-77ef-7fa0-bc6b-14b2a417b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770493" name="019f46e2-77ef-7fa0-bc6b-14b2a417bc4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750310" name="019f46e2-beae-76a8-b2c8-50b8384d65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72196" name="019f46e2-beae-76a8-b2c8-50b8384d65f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0677816" name="019f46e3-7fb6-7309-acea-7ecc47ef79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409101" name="019f46e3-7fb6-7309-acea-7ecc47ef79f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925007" name="019f46e3-eb44-7da2-8bf8-03d057f170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7948" name="019f46e3-eb44-7da2-8bf8-03d057f170e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2622417" name="019f46ee-6d99-72f3-8b3b-fef54f7b61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676369" name="019f46ee-6d99-72f3-8b3b-fef54f7b61a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965835" name="019f46ee-c3d8-7f02-a509-1d49371e4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985104" name="019f46ee-c3d8-7f02-a509-1d49371e48e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2443547" name="019f46f2-ab7b-7786-aa93-8c4cb9f5e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74983" name="019f46f2-ab7b-7786-aa93-8c4cb9f5ef0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7300441" name="019f46f2-d372-7299-98fa-1fdb5d32fb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900023" name="019f46f2-d372-7299-98fa-1fdb5d32fb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0361694" name="019f46fc-5c50-7da2-a53c-812f108413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945379" name="019f46fc-5c50-7da2-a53c-812f108413b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541364" name="019f46fc-a1ec-7a9e-8b35-440d7a77da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313535" name="019f46fc-a1ec-7a9e-8b35-440d7a77da2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92117116" name="019f46fd-1445-7c23-92d8-e6e6f72bba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115351" name="019f46fd-1445-7c23-92d8-e6e6f72bbaf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986933" name="019f46fd-51c1-7cde-bba3-3d975abc1c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090942" name="019f46fd-51c1-7cde-bba3-3d975abc1c5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 ( Untere Schicht mit Bituminösen Kleber.)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4013144" name="019f4708-7403-7697-9d2b-d3eabbff2d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499188" name="019f4708-7403-7697-9d2b-d3eabbff2dc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9926340" name="019f4709-3862-7b8a-9170-e7b55e7e46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604198" name="019f4709-3862-7b8a-9170-e7b55e7e46c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65826" name="019f470f-8555-7c71-94b4-792140ede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75210" name="019f470f-8555-7c71-94b4-792140ede57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821692" name="019f470f-af10-724b-8073-4ab647db43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999191" name="019f470f-af10-724b-8073-4ab647db436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43974081" name="019f4710-4b3f-74de-b4da-e7140a4eaf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460971" name="019f4710-4b3f-74de-b4da-e7140a4eafc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9009435" name="019f4710-76af-72f0-b2bf-d607c5c63d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76591" name="019f4710-76af-72f0-b2bf-d607c5c63d5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8432539" name="019f4710-e39d-7cfe-a296-ef77d1974c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83214" name="019f4710-e39d-7cfe-a296-ef77d1974c4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956386" name="019f4711-216f-7ed8-8f7c-2cb2a499e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677372" name="019f4711-216f-7ed8-8f7c-2cb2a499e5f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4876036" name="019f471a-3315-7c55-a38b-03677e2739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282128" name="019f471a-3315-7c55-a38b-03677e27395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8171535" name="019f471a-5d28-7e74-9107-8f40aa386f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744370" name="019f471a-5d28-7e74-9107-8f40aa386f3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EFH.Schützenstrasse 36, 5454 Bellikon</w:t>
          </w:r>
        </w:p>
        <w:p>
          <w:pPr>
            <w:spacing w:before="0" w:after="0"/>
          </w:pPr>
          <w:r>
            <w:t>DN 1059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