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Spirmattestrasse 3, 8962 Bergdietikon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562207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670517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Hong Sun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