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2070131" name="edf943b0-bc7b-11ef-9936-15a32e724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134563" name="edf943b0-bc7b-11ef-9936-15a32e72422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799199" name="f81f39d0-bc7b-11ef-a2f8-9fc418d9d3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331209" name="f81f39d0-bc7b-11ef-a2f8-9fc418d9d3d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866631" name="b45dbf30-ed1a-11ef-98d1-531fe3a311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758020" name="b45dbf30-ed1a-11ef-98d1-531fe3a311c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094811" name="b90af390-ed1a-11ef-a1bf-cdd506b928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0488455" name="b90af390-ed1a-11ef-a1bf-cdd506b9286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1906782" name="e01fae80-ed1a-11ef-9832-dd4f232d3e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402679" name="e01fae80-ed1a-11ef-9832-dd4f232d3eb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538760" name="e428b3a0-ed1a-11ef-b070-4fa59a3714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911570" name="e428b3a0-ed1a-11ef-b070-4fa59a37145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720863" name="f2d9fe40-ed1a-11ef-9b9b-0d69f722d1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241960" name="f2d9fe40-ed1a-11ef-9b9b-0d69f722d1b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728196" name="fd44c590-ed1a-11ef-a74c-318e65611b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199940" name="fd44c590-ed1a-11ef-a74c-318e65611b8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8814967" name="0d8e8a80-ed1b-11ef-9586-13857235d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191371" name="0d8e8a80-ed1b-11ef-9586-13857235dc5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260121" name="15862ef0-ed1b-11ef-a6fc-e3f25e908a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288829" name="15862ef0-ed1b-11ef-a6fc-e3f25e908a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560812" name="2b70fe20-ed1b-11ef-8455-ffe418d9c8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45830" name="2b70fe20-ed1b-11ef-8455-ffe418d9c81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544412" name="31baf290-ed1b-11ef-b182-53f31689d9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772131" name="31baf290-ed1b-11ef-b182-53f31689d98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427405" name="59d69630-ed1b-11ef-b505-a31897aa4f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182652" name="59d69630-ed1b-11ef-b505-a31897aa4fb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7166006" name="a97b8880-ed1b-11ef-9f2d-bbee1be0de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245305" name="a97b8880-ed1b-11ef-9f2d-bbee1be0dea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9639562" name="b682cca0-ed1b-11ef-b4f8-651fdceab5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284791" name="b682cca0-ed1b-11ef-b4f8-651fdceab56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853951" name="ba8cbc20-ed1b-11ef-ad4e-5f2c189c0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918875" name="ba8cbc20-ed1b-11ef-ad4e-5f2c189c05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320544" name="ca425760-ed1b-11ef-bfe6-4356ebe4f6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3079602" name="ca425760-ed1b-11ef-bfe6-4356ebe4f6e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842310" name="ce8de3c0-ed1b-11ef-bb5a-5b6fd9f33d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928852" name="ce8de3c0-ed1b-11ef-bb5a-5b6fd9f33d4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439789" name="d5d5c030-ed1b-11ef-a9ec-c50a2799d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674496" name="d5d5c030-ed1b-11ef-a9ec-c50a2799d78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182381" name="dc58c600-ed1b-11ef-9134-d52f28b58d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78236" name="dc58c600-ed1b-11ef-9134-d52f28b58df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911009" name="147e1850-ed1c-11ef-adac-ed02868f68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085403" name="147e1850-ed1c-11ef-adac-ed02868f681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9223089" name="1d663740-ed1c-11ef-8c6e-a1f2914df5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702129" name="1d663740-ed1c-11ef-8c6e-a1f2914df56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7913685" name="342c2430-ed1c-11ef-9909-abdb28226c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63757" name="342c2430-ed1c-11ef-9909-abdb28226cb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091528" name="39e634b0-ed1c-11ef-9b58-0db82165a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220112" name="39e634b0-ed1c-11ef-9b58-0db82165abc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163958" name="66eefbe0-ed1c-11ef-a88f-69e784738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410612" name="66eefbe0-ed1c-11ef-a88f-69e7847388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514403" name="6b350a00-ed1c-11ef-8978-5932cca796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648784" name="6b350a00-ed1c-11ef-8978-5932cca796b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2843673" name="26905650-ed1e-11ef-90b3-65caecbafa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701430" name="26905650-ed1e-11ef-90b3-65caecbafad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9766227" name="2f1398f0-ed1e-11ef-8542-91a4648366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534172" name="2f1398f0-ed1e-11ef-8542-91a46483661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164275" name="45743460-ed1e-11ef-bd86-49a270c6b8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29666" name="45743460-ed1e-11ef-bd86-49a270c6b81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9711751" name="49cdca80-ed1e-11ef-9141-29183fe1b7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558219" name="49cdca80-ed1e-11ef-9141-29183fe1b78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0529568" name="5b9507b0-ed1e-11ef-8a79-ab61feb838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855614" name="5b9507b0-ed1e-11ef-8a79-ab61feb838d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145203" name="5fc9b0b0-ed1e-11ef-91b3-3d7a5ff6e4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607646" name="5fc9b0b0-ed1e-11ef-91b3-3d7a5ff6e46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1166753" name="6b8c18c0-ed1e-11ef-86f7-e1efeebb29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118866" name="6b8c18c0-ed1e-11ef-86f7-e1efeebb291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478733" name="73dc8b90-ed1e-11ef-979d-6d4901af5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372949" name="73dc8b90-ed1e-11ef-979d-6d4901af534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35619" name="92802c50-ed1e-11ef-b571-e93735cafd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64785" name="92802c50-ed1e-11ef-b571-e93735cafdc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6364913" name="998d49b0-ed1e-11ef-ba9b-c51b73484c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63150" name="998d49b0-ed1e-11ef-ba9b-c51b73484cf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229562" name="57649280-ed20-11ef-a99b-77fffabdc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415295" name="57649280-ed20-11ef-a99b-77fffabdc30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7943589" name="5d495c80-ed20-11ef-9913-df8ace455f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036987" name="5d495c80-ed20-11ef-9913-df8ace455f2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01997" name="9697ec90-ed20-11ef-8786-f7d4e8e2f9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572803" name="9697ec90-ed20-11ef-8786-f7d4e8e2f99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874742" name="9a6a2a40-ed20-11ef-9854-a911e4a697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528862" name="9a6a2a40-ed20-11ef-9854-a911e4a6978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579882" name="c68b5090-ed20-11ef-9383-2fac3ee412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548842" name="c68b5090-ed20-11ef-9383-2fac3ee412c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873409" name="d097cb40-ed20-11ef-a6cd-6d91c4e75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261668" name="d097cb40-ed20-11ef-a6cd-6d91c4e7595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168218" name="e4871890-ed20-11ef-8994-07b398570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53333" name="e4871890-ed20-11ef-8994-07b39857057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62606" name="ebc1fcb0-ed20-11ef-90df-2f1f820bef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899132" name="ebc1fcb0-ed20-11ef-90df-2f1f820bef2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Eternitkanal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4788495" name="4253b320-ed21-11ef-b1fc-cb26c273b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553601" name="4253b320-ed21-11ef-b1fc-cb26c273bb1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7368982" name="49627e30-ed21-11ef-ab5c-5bca0f5b36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3023123" name="49627e30-ed21-11ef-ab5c-5bca0f5b36f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0023514" name="56d877c0-ed23-11ef-ba19-af87ef38ee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7777" name="56d877c0-ed23-11ef-ba19-af87ef38ee2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8579109" name="5a329f40-ed23-11ef-b4f6-ef08dfc782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928717" name="5a329f40-ed23-11ef-b4f6-ef08dfc782e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Anschlagkitt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01210" name="6a79a510-ed23-11ef-bdcd-834ba4a2d4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186042" name="6a79a510-ed23-11ef-bdcd-834ba4a2d42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8758874" name="6eba8310-ed23-11ef-a1f0-6500e71ab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304929" name="6eba8310-ed23-11ef-a1f0-6500e71ab9e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UG/ EG / OG / DG </w:t>
            </w:r>
          </w:p>
          <w:p>
            <w:pPr>
              <w:spacing w:before="0" w:after="0"/>
            </w:pPr>
            <w:r>
              <w:t>Fassade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694383" name="886df300-ed23-11ef-8fa1-61d4c64e5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211819" name="886df300-ed23-11ef-8fa1-61d4c64e511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3854028" name="8bbe7d90-ed23-11ef-a2fc-1935c57be9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12849" name="8bbe7d90-ed23-11ef-a2fc-1935c57be9cc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Spirmattestrasse 3, 8962 Bergdietikon</w:t>
          </w:r>
        </w:p>
        <w:p>
          <w:pPr>
            <w:spacing w:before="0" w:after="0"/>
          </w:pPr>
          <w:r>
            <w:t>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