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Eichenweg 2, 8424 Embrach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5760000" cy="2660508"/>
            <wp:effectExtent l="0" t="0" r="0" b="0"/>
            <wp:docPr id="186421488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90183277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26605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