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784937" name="55582e60-abfe-11ef-986e-276fbc4cc5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249111" name="55582e60-abfe-11ef-986e-276fbc4cc5d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979896" name="6ad17710-abfe-11ef-9126-ab4719ea01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0812563" name="6ad17710-abfe-11ef-9126-ab4719ea019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602949" name="1a92c050-abff-11ef-af42-51cb434b9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8772" name="1a92c050-abff-11ef-af42-51cb434b90b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486797" name="296f60b0-abff-11ef-82c8-6b1455386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023828" name="296f60b0-abff-11ef-82c8-6b14553866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796043" name="66e99910-abff-11ef-9de3-47a66852a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476723" name="66e99910-abff-11ef-9de3-47a66852a2d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989551" name="739a58c0-abff-11ef-a223-9b1a621c2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210334" name="739a58c0-abff-11ef-a223-9b1a621c23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410284" name="b8305480-abff-11ef-a9ba-ff2f855c21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380242" name="b8305480-abff-11ef-a9ba-ff2f855c21d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136474" name="c1e33d80-abff-11ef-820e-15f7527de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104609" name="c1e33d80-abff-11ef-820e-15f7527de89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153195" name="f5531e10-abff-11ef-a4c2-2767e820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018687" name="f5531e10-abff-11ef-a4c2-2767e820b0a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197761" name="0271bac0-ac00-11ef-b8c9-1df239e99d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603069" name="0271bac0-ac00-11ef-b8c9-1df239e99d4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/ geradeaus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4354728" name="758bd310-ac00-11ef-b1d1-b578d1ce36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032004" name="758bd310-ac00-11ef-b1d1-b578d1ce36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702571" name="83a30090-ac00-11ef-83ae-2db3929987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282621" name="83a30090-ac00-11ef-83ae-2db3929987c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706458" name="ec906c00-ac00-11ef-ac5a-e5e31034cc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266254" name="ec906c00-ac00-11ef-ac5a-e5e31034cc4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980024" name="fb194710-ac00-11ef-a79d-3f951a288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485811" name="fb194710-ac00-11ef-a79d-3f951a2888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Treppenhaus 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683676" name="65ef6fb0-ac01-11ef-b576-8985c451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720088" name="65ef6fb0-ac01-11ef-b576-8985c45154b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989890" name="74669780-ac01-11ef-b804-4b982cda1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378352" name="74669780-ac01-11ef-b804-4b982cda1a4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192862" name="d274f600-ac01-11ef-a4b6-a3dbc853d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235193" name="d274f600-ac01-11ef-a4b6-a3dbc853de6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71871" name="336fc610-ac02-11ef-83d3-8d301f2ea7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977952" name="336fc610-ac02-11ef-83d3-8d301f2ea7a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rechts</w:t>
            </w:r>
          </w:p>
          <w:p>
            <w:pPr>
              <w:spacing w:before="0" w:after="0"/>
            </w:pPr>
            <w:r>
              <w:t>Obergeschoss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089148" name="67004e00-ac02-11ef-a6be-a1e02becda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844422" name="67004e00-ac02-11ef-a6be-a1e02becda3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62018" name="88d09da0-ac02-11ef-b21d-8f528e840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58048" name="88d09da0-ac02-11ef-b21d-8f528e840c6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773483" name="a6fe6030-ac04-11ef-b398-a94b3de0bc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655717" name="a6fe6030-ac04-11ef-b398-a94b3de0bc7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461697" name="bf790200-ac04-11ef-8ee9-35d0188fb7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97470" name="bf790200-ac04-11ef-8ee9-35d0188fb75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14736" name="699294d0-ac06-11ef-a19b-65c63ae15a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636911" name="699294d0-ac06-11ef-a19b-65c63ae15a1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695729" name="726704b0-ac06-11ef-a7f5-734c636318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892332" name="726704b0-ac06-11ef-a7f5-734c6363183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565611" name="041f8da0-ac07-11ef-933a-99102709e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901185" name="041f8da0-ac07-11ef-933a-99102709eb2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921069" name="b2f23120-ac07-11ef-9e04-b95a02b131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619295" name="b2f23120-ac07-11ef-9e04-b95a02b1312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520368" name="2b69b070-ac07-11ef-8bad-3d8df2577b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111904" name="2b69b070-ac07-11ef-8bad-3d8df2577ba6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902326" name="c26d0d50-ac07-11ef-90e4-09579c2342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07626" name="c26d0d50-ac07-11ef-90e4-09579c23424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455222" name="3d5e70d0-ac08-11ef-b5c1-75068fb45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29158" name="3d5e70d0-ac08-11ef-b5c1-75068fb4533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0201844" name="5101e810-ac08-11ef-b7b9-5f65511aff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154098" name="5101e810-ac08-11ef-b7b9-5f65511aff1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835528" name="f8acba40-ac08-11ef-aec2-5f556a472a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916429" name="f8acba40-ac08-11ef-aec2-5f556a472a7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430491" name="008739c0-ac09-11ef-9fd5-f5f970e2f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06702" name="008739c0-ac09-11ef-9fd5-f5f970e2fb0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490330" name="91b005d0-ac09-11ef-a4ca-15c30157e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55383" name="91b005d0-ac09-11ef-a4ca-15c30157e90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221545" name="9e430450-ac09-11ef-bbd3-d7b22ad4d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223102" name="9e430450-ac09-11ef-bbd3-d7b22ad4d4f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86102" name="0426e3d0-ac0b-11ef-b931-df37815732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487320" name="0426e3d0-ac0b-11ef-b931-df378157323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144267" name="0b7d8d50-ac0b-11ef-971b-39917fac9e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13188" name="0b7d8d50-ac0b-11ef-971b-39917fac9e1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956307" name="2b983db0-ac0b-11ef-9481-17c20c1b2c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004832" name="2b983db0-ac0b-11ef-9481-17c20c1b2c3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099807" name="3362deb0-ac0b-11ef-ba98-3b857b0cca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263011" name="3362deb0-ac0b-11ef-ba98-3b857b0cca5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Erdgeschoss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124583" name="c5b12c60-bbcc-11ef-85cf-47ee7c7c64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46793" name="c5b12c60-bbcc-11ef-85cf-47ee7c7c644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765780" name="cede4390-bbcc-11ef-8dea-cf430cd5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877811" name="cede4390-bbcc-11ef-8dea-cf430cd56d2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Eichenweg 2, 8424 Embrach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