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Gartenhäuser Grüningerstrasse 41, Grüt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1050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992076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358253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