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Fensterflügel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Fehsterkitt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9248296" name="019f3726-1ef9-70ed-be93-c4880a25ef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7196307" name="019f3726-1ef9-70ed-be93-c4880a25ef1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9121549" name="019f3726-3a21-7aed-a857-8d01a471c2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2937961" name="019f3726-3a21-7aed-a857-8d01a471c2d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12974675" name="019f372a-620a-7b3e-b872-d77c74950a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508002" name="019f372a-620a-7b3e-b872-d77c74950ac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3844733" name="019f372a-8f9a-7602-8fc8-880d56054e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0063942" name="019f372a-8f9a-7602-8fc8-880d56054e4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Gartenhaus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Sockel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5241866" name="019f372b-db4b-7576-b3c7-4a15f65d5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1903672" name="019f372b-db4b-7576-b3c7-4a15f65d5f3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555327" name="019f372b-f7b6-7dc9-871e-7677a46ec3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6100702" name="019f372b-f7b6-7dc9-871e-7677a46ec3b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