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MFH.Hegenheimerstrasse 30, 4055 Basel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1060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0523002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3349974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