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2. OG links 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2442190" name="019f416a-96a2-7089-b1bc-5c84a4fab7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2386631" name="019f416a-96a2-7089-b1bc-5c84a4fab74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1866572" name="019f416a-db28-76cb-894a-63d0a919fe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4491338" name="019f416a-db28-76cb-894a-63d0a919fee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2. OG links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2158441" name="019f4173-51fb-7109-b4e7-0eb7e75b30a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319013" name="019f4173-51fb-7109-b4e7-0eb7e75b30a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9017895" name="019f4173-b5d7-7461-8c7a-fd8a78a778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3526452" name="019f4173-b5d7-7461-8c7a-fd8a78a778b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MFH.Hegenheimerstrasse 30, 4055 Basel</w:t>
          </w:r>
        </w:p>
        <w:p>
          <w:pPr>
            <w:spacing w:before="0" w:after="0"/>
          </w:pPr>
          <w:r>
            <w:t>1060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