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33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Heizkörper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12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2.40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Fugendichtstoff</w:t>
            </w:r>
          </w:p>
          <w:p>
            <w:pPr>
              <w:spacing w:before="0" w:after="0" w:line="240" w:lineRule="auto"/>
            </w:pPr>
            <w:r>
              <w:t>Dilatations Fugen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Blauenstrasse 9, 4106 Therwil</w:t>
          </w:r>
        </w:p>
        <w:p>
          <w:pPr>
            <w:spacing w:before="0" w:after="0"/>
          </w:pPr>
          <w:r>
            <w:t>DN 992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