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Blauenstrasse 9, 4106 Therwil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217633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25829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