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Blauenstrasse 9, 4106 Therwil</w:t>
          </w:r>
        </w:p>
        <w:p>
          <w:pPr>
            <w:spacing w:before="0" w:after="0"/>
          </w:pPr>
          <w:r>
            <w:t>DN 992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