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Pfruendhofstrasse 1, 8910 Affoltern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884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8308428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103590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