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075331" name="019f45a6-dcd6-7b3f-a8b1-4a90be0d3f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461157" name="019f45a6-dcd6-7b3f-a8b1-4a90be0d3f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976379" name="019f45ad-86c0-79d1-80bf-a2991fedb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041780" name="019f45ad-86c0-79d1-80bf-a2991fedb62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563703" name="019f45a7-10d1-7599-ba22-5446601c8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611623" name="019f45a7-10d1-7599-ba22-5446601c8f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3884364" name="019f45b1-15f8-7c01-ba0e-c790496c9e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089671" name="019f45b1-15f8-7c01-ba0e-c790496c9ed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31631" name="019f45ac-44ff-7682-b9b2-6bb22ae39a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258545" name="019f45ac-44ff-7682-b9b2-6bb22ae39a2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0434203" name="019f45b7-2a2b-7a70-be81-49cbf8187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456235" name="019f45b7-2a2b-7a70-be81-49cbf818751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019954" name="019f45ac-6f39-7475-a435-cbc38c0cc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616224" name="019f45ac-6f39-7475-a435-cbc38c0cc0e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950435" name="019f45b7-a6b3-79f5-91a4-59cc45b4d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91962" name="019f45b7-a6b3-79f5-91a4-59cc45b4d37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668312" name="019f45b8-39a8-7d6c-941e-f426cea1c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703496" name="019f45b8-39a8-7d6c-941e-f426cea1c08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854320" name="019f45ba-5a84-749b-a1da-400b50d16d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608618" name="019f45ba-5a84-749b-a1da-400b50d16d5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121425" name="019f45b8-ba3d-7dc6-8f9a-e1eaf5fff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134569" name="019f45b8-ba3d-7dc6-8f9a-e1eaf5fff7a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169343" name="019f45bd-d090-7746-a754-e8b1360832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535242" name="019f45bd-d090-7746-a754-e8b13608326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</w:t>
            </w:r>
          </w:p>
          <w:p>
            <w:pPr>
              <w:spacing w:before="0" w:after="0"/>
            </w:pPr>
            <w:r>
              <w:t>OG-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697119" name="019f45c4-c2ce-754f-a78c-2d02fc08f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470576" name="019f45c4-c2ce-754f-a78c-2d02fc08ffc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030786" name="019f45c5-178a-7c09-9ce7-2ee12976dd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003291" name="019f45c5-178a-7c09-9ce7-2ee12976dd1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</w:t>
            </w:r>
          </w:p>
          <w:p>
            <w:pPr>
              <w:spacing w:before="0" w:after="0"/>
            </w:pPr>
            <w:r>
              <w:t>OG-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408804" name="019f45c5-d8b3-7bb8-a45f-04e0d0d0f1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634150" name="019f45c5-d8b3-7bb8-a45f-04e0d0d0f1c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5544447" name="019f45c5-fe3a-7705-9bbe-a7116023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893864" name="019f45c5-fe3a-7705-9bbe-a71160234d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514773" name="019f45c7-e6b6-757a-ad85-84adbc22a7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04697" name="019f45c7-e6b6-757a-ad85-84adbc22a7c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948376" name="019f45c8-4111-7761-943b-457ee8760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94372" name="019f45c8-4111-7761-943b-457ee8760df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01326" name="019f45ca-7ba7-7d8a-9156-2248f1b752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297765" name="019f45ca-7ba7-7d8a-9156-2248f1b7520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662117" name="019f45ca-2df2-7844-a935-5fcf67925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545407" name="019f45ca-2df2-7844-a935-5fcf6792581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00352" name="019f45cd-a1ad-74ab-b111-738a9b6f29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147711" name="019f45cd-a1ad-74ab-b111-738a9b6f291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878333" name="019f45cb-bb29-7985-8513-3821be8e1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515972" name="019f45cb-bb29-7985-8513-3821be8e12d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854725" name="019f45cd-4808-7f2b-82aa-e13f96ecf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821726" name="019f45cd-4808-7f2b-82aa-e13f96ecf81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9251988" name="019f45cd-758d-7202-9dda-c321447b9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61266" name="019f45cd-758d-7202-9dda-c321447b9ce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878420" name="019f45cf-074e-7e55-8623-613829d6db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222758" name="019f45cf-074e-7e55-8623-613829d6db6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105150" name="019f45d0-a42a-749d-956e-5aa5f67430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079637" name="019f45d0-a42a-749d-956e-5aa5f67430d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095504" name="019f45d4-114b-73d3-bbad-54a47cf1b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381618" name="019f45d4-114b-73d3-bbad-54a47cf1b06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120658" name="019f45d6-8080-78ab-8dae-7f443a396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058337" name="019f45d6-8080-78ab-8dae-7f443a3960f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200955" name="019f45d6-ec4a-7659-8532-bf4c4d7363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940830" name="019f45d6-ec4a-7659-8532-bf4c4d73636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188202" name="019f45d8-09a1-7581-bbfe-2c3a7cb132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932810" name="019f45d8-09a1-7581-bbfe-2c3a7cb1327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773384" name="019f45db-e9b7-7f3a-9ea9-12bbd6d1d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437038" name="019f45db-e9b7-7f3a-9ea9-12bbd6d1d81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737286" name="019f45dc-1b7c-7e20-be91-da9b9825e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563938" name="019f45dc-1b7c-7e20-be91-da9b9825e99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778893" name="019f45e7-d17a-7b24-822d-1479f3345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722910" name="019f45e7-d17a-7b24-822d-1479f3345f1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4611152" name="019f45e8-1524-71e5-959b-a7f0a7750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407376" name="019f45e8-1524-71e5-959b-a7f0a775069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829527" name="019f45e9-700b-7678-85b8-cc799e445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094214" name="019f45e9-700b-7678-85b8-cc799e44525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77786" name="019f45e9-b80e-7700-9e37-f695e0ea1e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886985" name="019f45e9-b80e-7700-9e37-f695e0ea1e7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916376" name="019f45eb-8ab8-7650-920b-73fc5ffd2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985642" name="019f45eb-8ab8-7650-920b-73fc5ffd2db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735235" name="019f45eb-b218-707e-aaf1-d4df43ba9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026670" name="019f45eb-b218-707e-aaf1-d4df43ba97b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054715" name="019f45ec-be6f-7a98-bfca-5cc23a286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666012" name="019f45ec-be6f-7a98-bfca-5cc23a2868dd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394521" name="019f45ec-d41a-7707-bf49-470aed6d92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911554" name="019f45ec-d41a-7707-bf49-470aed6d927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0328984" name="019f45f0-130a-712f-92f3-7b94e07a1e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307278" name="019f45f0-130a-712f-92f3-7b94e07a1ee9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10105" name="019f45f0-2dfb-724d-9da8-8476de90ed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141190" name="019f45f0-2dfb-724d-9da8-8476de90ed8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Pfruendhofstrasse 1, 8910 Affoltern am Albis</w:t>
          </w:r>
        </w:p>
        <w:p>
          <w:pPr>
            <w:spacing w:before="0" w:after="0"/>
          </w:pPr>
          <w:r>
            <w:t>884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