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Sternengarten 2, 8574 Lengwil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1037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371999476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807986484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