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ernengarten 2, 8574 Lengwil</w:t>
          </w:r>
        </w:p>
        <w:p>
          <w:pPr>
            <w:spacing w:before="0" w:after="0"/>
          </w:pPr>
          <w:r>
            <w:t>103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