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595474" name="019f3b49-9a31-797b-9947-06800abe09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082112" name="019f3b49-9a31-797b-9947-06800abe09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4964" name="019f3b49-b149-74e6-8a53-eda06f9db5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439677" name="019f3b49-b149-74e6-8a53-eda06f9db55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2990298" name="019f3b49-fb15-7bd7-b5e0-d84582378b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534244" name="019f3b49-fb15-7bd7-b5e0-d84582378bb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690422" name="019f3b4a-181c-707b-b9a6-f0554afde0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046831" name="019f3b4a-181c-707b-b9a6-f0554afde0e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334009" name="019f3b4a-b163-74e5-a2f4-a433bb12e5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586055" name="019f3b4a-b163-74e5-a2f4-a433bb12e58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403128" name="019f3b4b-01e6-72b8-8f84-03465e69bf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510060" name="019f3b4b-01e6-72b8-8f84-03465e69bfd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191520" name="019f3b4d-20aa-7cfc-b20b-937e94501f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404158" name="019f3b4d-20aa-7cfc-b20b-937e94501f3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1896354" name="019f3b4b-d950-71e5-b388-f494986278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03319" name="019f3b4b-d950-71e5-b388-f494986278f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198496" name="019f3b4c-8dac-72c7-84ad-2dd87e617f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218677" name="019f3b4c-8dac-72c7-84ad-2dd87e617f6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509990" name="019f3b4c-a632-78ee-85d3-c3c16cda9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879264" name="019f3b4c-a632-78ee-85d3-c3c16cda9cd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927081" name="019f3b4f-56bf-7692-b26a-0bd878096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35779" name="019f3b4f-56bf-7692-b26a-0bd878096b4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240226" name="019f3b4f-7644-76dd-a05b-491c2884a1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641966" name="019f3b4f-7644-76dd-a05b-491c2884a1f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1533357" name="019f3b53-cdf6-7290-9a30-6e2d5c06a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631721" name="019f3b53-cdf6-7290-9a30-6e2d5c06a7e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568980" name="019f3b54-1e35-77f3-bdea-fce54d7bf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829031" name="019f3b54-1e35-77f3-bdea-fce54d7bf49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8052452" name="019f3b54-7bad-7841-906f-d8e1bf4b7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912360" name="019f3b54-7bad-7841-906f-d8e1bf4b7c2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866157" name="019f3b54-929a-7078-9ad9-403a2df939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933343" name="019f3b54-929a-7078-9ad9-403a2df939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5292520" name="019f3b54-f6c7-70a9-9e8b-cd281bea38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338172" name="019f3b54-f6c7-70a9-9e8b-cd281bea380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22814" name="019f3b55-12d3-7aaa-a7db-bc6eaec99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310362" name="019f3b55-12d3-7aaa-a7db-bc6eaec9944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568960" name="019f3b5e-a5fd-7294-891b-f1b5aa99a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672504" name="019f3b5e-a5fd-7294-891b-f1b5aa99a5e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446351" name="019f3b5e-c24b-7b1c-bdf9-c5906e0f4e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193983" name="019f3b5e-c24b-7b1c-bdf9-c5906e0f4e3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4733753" name="019f3b5f-cdb0-7c64-aef3-b1682501c5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9151" name="019f3b5f-cdb0-7c64-aef3-b1682501c59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166735" name="019f3b5f-ed3b-728e-8d56-e36af6a6f5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265564" name="019f3b5f-ed3b-728e-8d56-e36af6a6f59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693872" name="019f3b60-4cc0-7abf-9db1-474fd1b1f3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199068" name="019f3b60-4cc0-7abf-9db1-474fd1b1f37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5043941" name="019f3b60-784d-7ef8-8147-426e9dc810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398672" name="019f3b60-784d-7ef8-8147-426e9dc810b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849133" name="019f3b62-d9f5-7ecd-a78e-42049e91fc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436799" name="019f3b62-d9f5-7ecd-a78e-42049e91fc1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277477" name="019f3b63-06b8-74e5-ab03-af00aa3f0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804889" name="019f3b63-06b8-74e5-ab03-af00aa3f017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453802" name="019f3b67-e214-7760-b43c-be93553c6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839573" name="019f3b67-e214-7760-b43c-be93553c6e7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6468638" name="019f3b67-f817-7be3-919e-551a31761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983227" name="019f3b67-f817-7be3-919e-551a317613a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Sternengarten 2, 8574 Lengwil</w:t>
          </w:r>
        </w:p>
        <w:p>
          <w:pPr>
            <w:spacing w:before="0" w:after="0"/>
          </w:pPr>
          <w:r>
            <w:t>1037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