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Neuer Weg 10, 4114 Hofstetten-Flüh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622638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62578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