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40023705" name="019f368c-0d9f-7460-8e56-a83c7beb2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951867" name="019f368c-0d9f-7460-8e56-a83c7beb27c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465007" name="019f368c-372f-7dbc-b8be-d68e81ea75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973792" name="019f368c-372f-7dbc-b8be-d68e81ea75a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3262737" name="019f368c-d93f-7815-b04c-471ef1fb05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421764" name="019f368c-d93f-7815-b04c-471ef1fb053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297083" name="019f368d-1f9c-7a67-9022-27ea020441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916279" name="019f368d-1f9c-7a67-9022-27ea0204413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537323" name="019f368d-d5d9-7344-ae8e-1554b27d5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577001" name="019f368d-d5d9-7344-ae8e-1554b27d5ee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921010" name="019f368e-34a9-7889-86d0-7c805b2d94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280778" name="019f368e-34a9-7889-86d0-7c805b2d94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96614110" name="019f369e-d16f-777f-8b42-41d9cccbc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269796" name="019f369e-d16f-777f-8b42-41d9cccbc85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433070" name="019f369f-110c-7c4c-bef9-fa8e098419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677051" name="019f369f-110c-7c4c-bef9-fa8e098419f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95386851" name="019f36a0-9103-7065-acee-13e7695acc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216974" name="019f36a0-9103-7065-acee-13e7695accf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4382192" name="019f36a1-228a-720c-88a3-80655420d3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94156" name="019f36a1-228a-720c-88a3-80655420d31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0978821" name="019f36ad-6dab-776a-a353-0b070ebe7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526538" name="019f36ad-6dab-776a-a353-0b070ebe784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052928" name="019f36ad-c44f-7a14-800d-60fbed1ca0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126493" name="019f36ad-c44f-7a14-800d-60fbed1ca08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8953934" name="019f36ae-e926-7c67-9567-f056e5c9b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20083" name="019f36ae-e926-7c67-9567-f056e5c9b9f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5137003" name="019f36af-5525-7fc4-97db-97dd5ca7c6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555266" name="019f36af-5525-7fc4-97db-97dd5ca7c6f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2154081" name="019f36b1-5f89-75b1-9dbf-056775f7f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712926" name="019f36b1-5f89-75b1-9dbf-056775f7f42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485035" name="019f36b1-8831-759c-82d2-1a757a793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998848" name="019f36b1-8831-759c-82d2-1a757a79372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9627558" name="019f36c5-377c-7ecf-bc12-1500960d3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3835" name="019f36c5-377c-7ecf-bc12-1500960d38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029029" name="019f36c5-5abd-75fd-aa36-df790909fb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520037" name="019f36c5-5abd-75fd-aa36-df790909fbc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07172255" name="019f36c6-307e-76aa-b4be-d1b6b50e02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973422" name="019f36c6-307e-76aa-b4be-d1b6b50e027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629772" name="019f36c6-5775-7164-a96e-45f17a12d9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390785" name="019f36c6-5775-7164-a96e-45f17a12d98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2105178" name="019f36c6-deb7-79e7-bd2d-d308f94bd5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967380" name="019f36c6-deb7-79e7-bd2d-d308f94bd52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615587" name="019f36c7-1706-7924-bf66-4c90bb5f3a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517508" name="019f36c7-1706-7924-bf66-4c90bb5f3a0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765247" name="019f36c7-b1f2-7239-8bc2-adeb417b40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703348" name="019f36c7-b1f2-7239-8bc2-adeb417b400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563487" name="019f36c7-e7ef-79ae-bec2-6ec03344e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747253" name="019f36c7-e7ef-79ae-bec2-6ec03344e9d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Dreilagig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1576073" name="019f36d8-3b7d-7ada-af97-4da35efef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374803" name="019f36d8-3b7d-7ada-af97-4da35efef74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386282" name="019f36d8-6c2a-7fbe-b86d-a5ad24595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090509" name="019f36d8-6c2a-7fbe-b86d-a5ad245950f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0859921" name="019f36d9-2e8c-78c6-af3e-22001e2b4e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926036" name="019f36d9-2e8c-78c6-af3e-22001e2b4e1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296900" name="019f36d9-5f57-799b-bb9f-73b2ead3d7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161326" name="019f36d9-5f57-799b-bb9f-73b2ead3d78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875526" name="019f36d9-c305-71f3-866d-ca6cf860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878010" name="019f36d9-c305-71f3-866d-ca6cf860950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635396" name="019f36d9-eb5c-7105-a14f-2892378d54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000323" name="019f36d9-eb5c-7105-a14f-2892378d541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26519545" name="019f36e3-5c2a-7c36-a893-c4a1a2456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071323" name="019f36e3-5c2a-7c36-a893-c4a1a245686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543933" name="019f36e3-7743-7bb0-9dd5-349b8f3e02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226293" name="019f36e3-7743-7bb0-9dd5-349b8f3e021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5362517" name="019f36e3-da7d-7e75-8317-355e3dba6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755364" name="019f36e3-da7d-7e75-8317-355e3dba6cc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268156" name="019f36e3-fcc1-7493-bf04-610668921e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232966" name="019f36e3-fcc1-7493-bf04-610668921ea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9162796" name="019f36ea-dbb7-7932-8202-2e9dd76150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295491" name="019f36ea-dbb7-7932-8202-2e9dd761503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024493" name="019f36eb-016b-7d61-9de7-99aeb2c44a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255630" name="019f36eb-016b-7d61-9de7-99aeb2c44a3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07907308" name="019f36eb-6b84-7905-bc23-1475eab80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297845" name="019f36eb-6b84-7905-bc23-1475eab8095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810525" name="019f36eb-9fad-7be3-aa31-cfa508789a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228368" name="019f36eb-9fad-7be3-aa31-cfa508789a7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8527408" name="019f36fd-faea-703f-a5e4-47cf6fec8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438124" name="019f36fd-faea-703f-a5e4-47cf6fec87b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367001" name="019f36fe-52dd-7434-9f79-0cf214ba1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463801" name="019f36fe-52dd-7434-9f79-0cf214ba1c5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2322547" name="019f3706-9260-799d-aa56-45935355b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607132" name="019f3706-9260-799d-aa56-45935355b79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133494" name="019f3706-ada2-748a-831f-1a0d6f42d8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461684" name="019f3706-ada2-748a-831f-1a0d6f42d8ce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989279" name="019f3707-1e5d-7a93-b6c2-d5b8761888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455586" name="019f3707-1e5d-7a93-b6c2-d5b876188877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368938" name="019f3707-416d-7b1b-bee3-edde369fbb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686956" name="019f3707-416d-7b1b-bee3-edde369fbb3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45095876" name="019f371a-7722-7f63-a1cb-9e40258339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574033" name="019f371a-7722-7f63-a1cb-9e40258339d7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338136" name="019f371a-dc23-740e-891c-4e8dbb7af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758175" name="019f371a-dc23-740e-891c-4e8dbb7af2ba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48649508" name="019f371b-5ea7-7adb-ae69-bb7ed9919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211355" name="019f371b-5ea7-7adb-ae69-bb7ed99194f9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0522665" name="019f371b-b8e3-71c2-b08d-b02b1de87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004315" name="019f371b-b8e3-71c2-b08d-b02b1de87507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3388522" name="019f371c-8d88-70f4-940a-a251f1980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595289" name="019f371c-8d88-70f4-940a-a251f1980dd4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357397" name="019f371c-9c83-7249-82a6-556d01ef1a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78137" name="019f371c-9c83-7249-82a6-556d01ef1a90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Neuer Weg 10, 4114 Hofstetten-Flüh</w:t>
          </w:r>
        </w:p>
        <w:p>
          <w:pPr>
            <w:spacing w:before="0" w:after="0"/>
          </w:pPr>
          <w:r>
            <w:t>DN 1036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