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Rütlistrasse 75, 8308 Illnau-Effretikon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1063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65631835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379323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