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0466318" name="019f4154-c3e8-7c37-b3fe-a9beaf2364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0723899" name="019f4154-c3e8-7c37-b3fe-a9beaf23647b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7051773" name="019f4155-34b5-7fdb-a40e-9ace66f69c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014440" name="019f4155-34b5-7fdb-a40e-9ace66f69ced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 -EG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7205618" name="019f4155-f3fa-7c40-9298-f48c85fe17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1576378" name="019f4155-f3fa-7c40-9298-f48c85fe174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2818052" name="019f4156-11b9-79aa-9171-81c13e363bc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3797999" name="019f4156-11b9-79aa-9171-81c13e363bc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342547" name="019f4156-d212-77ea-b5d2-00c630af9c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1753075" name="019f4156-d212-77ea-b5d2-00c630af9c2b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2286126" name="019f4157-006a-7c97-97b5-c593e4e76e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3185780" name="019f4157-006a-7c97-97b5-c593e4e76ea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1269768" name="019f4157-71ff-78ed-85c8-a237766879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931011" name="019f4157-71ff-78ed-85c8-a2377668791b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5069792" name="019f4157-9e7f-759b-beac-1961197961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874810" name="019f4157-9e7f-759b-beac-1961197961b7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5803558" name="019f4158-0901-7bb7-b962-ee0d4e2aca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7308800" name="019f4158-0901-7bb7-b962-ee0d4e2aca9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3356548" name="019f4158-1d3a-7f79-9d95-5590efd61f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0706003" name="019f4158-1d3a-7f79-9d95-5590efd61f3c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1828666" name="019f4159-bf78-710b-95ed-097e8073c2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1250995" name="019f4159-bf78-710b-95ed-097e8073c2d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4787415" name="019f4159-d2a2-7373-8b21-3bd108ce34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2201318" name="019f4159-d2a2-7373-8b21-3bd108ce3449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 / Waschküche </w:t>
            </w:r>
          </w:p>
          <w:p>
            <w:pPr>
              <w:spacing w:before="0" w:after="0"/>
            </w:pPr>
            <w:r>
              <w:t>UG-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2308451" name="019f4161-20ec-7222-9f65-cd43f75d05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4838755" name="019f4161-20ec-7222-9f65-cd43f75d052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9993680" name="019f4161-3f7c-72a2-bc86-9f94c192e2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0290131" name="019f4161-3f7c-72a2-bc86-9f94c192e22c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Gang / Waschküche </w:t>
            </w:r>
          </w:p>
          <w:p>
            <w:pPr>
              <w:spacing w:before="0" w:after="0"/>
            </w:pPr>
            <w:r>
              <w:t>UG- 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7717514" name="019f4161-f9f4-7991-8b6c-705cad3825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1383756" name="019f4161-f9f4-7991-8b6c-705cad382589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082668" name="019f4162-5811-7d2b-9757-def73dbcc0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1007981" name="019f4162-5811-7d2b-9757-def73dbcc046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2387712" name="019f4164-a315-7ed7-8c8a-f012c135aa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7879855" name="019f4164-a315-7ed7-8c8a-f012c135aad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0863251" name="019f4164-b92d-7e6a-a837-18020f7dea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9004774" name="019f4164-b92d-7e6a-a837-18020f7dea2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2666546" name="019f4168-304a-76ba-aec8-2ee1df3edc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8519171" name="019f4168-304a-76ba-aec8-2ee1df3edc49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74128232" name="019f4168-65b2-7401-a6a6-f13490308f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7031881" name="019f4168-65b2-7401-a6a6-f13490308f4e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2549515" name="019f4168-d0f1-771d-a3fe-1338f4bfbc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6673865" name="019f4168-d0f1-771d-a3fe-1338f4bfbcdb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1974578" name="019f4168-f2be-73d0-99cb-1e862f23f5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8845728" name="019f4168-f2be-73d0-99cb-1e862f23f500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4792934" name="019f4169-3f14-7c94-a9f8-49d59d2654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5687933" name="019f4169-3f14-7c94-a9f8-49d59d2654e3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9623074" name="019f4169-557d-755d-9898-58fb9cd6817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1835189" name="019f4169-557d-755d-9898-58fb9cd6817d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6907567" name="019f4170-233b-7a30-8768-965afa5691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4975656" name="019f4170-233b-7a30-8768-965afa56913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131264" name="019f4170-35b8-7888-8306-88e4197c15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2926198" name="019f4170-35b8-7888-8306-88e4197c158f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390101" name="019f4170-bb87-7994-8e2a-fedd5d3326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8765842" name="019f4170-bb87-7994-8e2a-fedd5d33260f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0345270" name="019f4170-d3f0-7f3b-8869-a23479abf7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791729" name="019f4170-d3f0-7f3b-8869-a23479abf797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5701357" name="019f4176-6407-76e4-b8c4-46567c1810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3123477" name="019f4176-6407-76e4-b8c4-46567c181041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9975737" name="019f4176-9887-7d2d-94d2-1c43b46adc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5446911" name="019f4176-9887-7d2d-94d2-1c43b46adcf3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130854" name="019f4177-06ff-7c6a-966e-b3ed0cb6f7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3479565" name="019f4177-06ff-7c6a-966e-b3ed0cb6f7fd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7297808" name="019f4177-45c3-7fb5-a9b8-3dea8b742b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9034622" name="019f4177-45c3-7fb5-a9b8-3dea8b742b78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9822053" name="019f4179-4211-76b2-b4fb-edd4307cec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4541804" name="019f4179-4211-76b2-b4fb-edd4307cecb4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075394" name="019f4179-6615-71f8-9eaf-e13868ce60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9661623" name="019f4179-6615-71f8-9eaf-e13868ce6088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3893949" name="019f4179-db53-73d5-975d-0130f7b37a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2151914" name="019f4179-db53-73d5-975d-0130f7b37aa7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8806880" name="019f4179-f6b1-727e-973b-c0ae232f5e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4537054" name="019f4179-f6b1-727e-973b-c0ae232f5ebf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5625612" name="019f4182-a559-7d38-8add-608b514f89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2840409" name="019f4182-a559-7d38-8add-608b514f8961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8181100" name="019f4182-c789-71f7-8499-112f9a1c3d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3643319" name="019f4182-c789-71f7-8499-112f9a1c3d3f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Eingang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2143861" name="019f4183-5390-7184-b725-e06a4ee799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5141782" name="019f4183-5390-7184-b725-e06a4ee79963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6910693" name="019f4183-7021-7f97-88f1-3c188c77ef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9398229" name="019f4183-7021-7f97-88f1-3c188c77efbf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2607349" name="019f4189-27cd-7904-be87-7b35a7fe9b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7338140" name="019f4189-27cd-7904-be87-7b35a7fe9be6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3685744" name="019f4189-471b-78fc-8af8-63b5c22a04e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7214205" name="019f4189-471b-78fc-8af8-63b5c22a04e1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2400548" name="019f4189-ba4b-74ae-92bb-4c7cdc0bbc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6230578" name="019f4189-ba4b-74ae-92bb-4c7cdc0bbc23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2297125" name="019f4189-d67f-7049-bcb7-450bbc430a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8892330" name="019f4189-d67f-7049-bcb7-450bbc430ad9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1918859" name="019f418f-89e1-716f-ba21-a42bd58e70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2417349" name="019f418f-89e1-716f-ba21-a42bd58e7070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0497011" name="019f418f-9f4f-7db1-b380-b408aadde3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9208618" name="019f418f-9f4f-7db1-b380-b408aadde3b4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/ Wand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Dach / 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2334108" name="019f4193-86a2-7916-a561-1cf2bcb404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3903440" name="019f4193-86a2-7916-a561-1cf2bcb40444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2661296" name="019f4193-d644-7091-9b66-edc34f77f9c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0468966" name="019f4193-d644-7091-9b66-edc34f77f9c9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4332242" name="019f4194-b9a3-75ae-8ac2-1831ef2f76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5376119" name="019f4194-b9a3-75ae-8ac2-1831ef2f76a9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2716864" name="019f4194-d975-7bc1-9a54-0512bf6730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3108159" name="019f4194-d975-7bc1-9a54-0512bf67304a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Rütlistrasse 75, 8308 Illnau-Effretikon</w:t>
          </w:r>
        </w:p>
        <w:p>
          <w:pPr>
            <w:spacing w:before="0" w:after="0"/>
          </w:pPr>
          <w:r>
            <w:t>1063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footer.xml" Type="http://schemas.openxmlformats.org/officeDocument/2006/relationships/footer" Id="rId5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