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Witellikerstrasse 17, 8008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1041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17748223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7636692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