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70143023" name="019f2712-7b96-778c-8eb2-c21dce9be6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0826434" name="019f2712-7b96-778c-8eb2-c21dce9be6e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3852338" name="019f2713-0626-787a-85df-b9a55e521a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7775568" name="019f2713-0626-787a-85df-b9a55e521a4c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87191105" name="019f2713-91a4-7886-9ca4-4daed40265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9522202" name="019f2713-91a4-7886-9ca4-4daed40265d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34629277" name="019f2713-e4df-7f09-9be1-325f998f93f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4677799" name="019f2713-e4df-7f09-9be1-325f998f93f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116283254" name="019f2714-c2ae-76f8-a590-c0089ccccb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7123820" name="019f2714-c2ae-76f8-a590-c0089ccccbe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0951194" name="019f2715-2d50-735a-bbcf-7a100aff80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4217228" name="019f2715-2d50-735a-bbcf-7a100aff800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OG/DG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548397494" name="019f2726-7b88-72b0-88cc-55ce2fe26f4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73066958" name="019f2726-7b88-72b0-88cc-55ce2fe26f4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2868488" name="019f2726-b63a-720e-857d-c0c14b0007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26856651" name="019f2726-b63a-720e-857d-c0c14b00070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Witellikerstrasse 17, 8008 Zürich</w:t>
          </w:r>
        </w:p>
        <w:p>
          <w:pPr>
            <w:spacing w:before="0" w:after="0"/>
          </w:pPr>
          <w:r>
            <w:t>DN 1041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