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Deckenanschluss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Fensterbank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