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Curteins, Via Madinauls 2, 7165 Brigels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1047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767666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713472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