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2618902" name="019f36ea-93fb-77fd-8210-f6eaf81a7d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885487" name="019f36ea-93fb-77fd-8210-f6eaf81a7d5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7478830" name="019f36ea-a858-72ff-be99-d5118f115f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1638235" name="019f36ea-a858-72ff-be99-d5118f115f7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Fensterbank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8038419" name="019f36ee-c627-7d2b-85d7-9b04cb3b3f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661516" name="019f36ee-c627-7d2b-85d7-9b04cb3b3fc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889434" name="019f36ee-fc9c-764b-bf3e-1a1dcad30e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0657436" name="019f36ee-fc9c-764b-bf3e-1a1dcad30e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7746118" name="019f36ef-dd94-729e-992b-3a7147358d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608983" name="019f36ef-dd94-729e-992b-3a7147358d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29532808" name="019f36f0-1fef-7ca3-9c6b-496ff1196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0755699" name="019f36f0-1fef-7ca3-9c6b-496ff119666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5273502" name="019f36f0-be51-734a-8b82-fa12014aed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7258197" name="019f36f0-be51-734a-8b82-fa12014aed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33693037" name="019f36f0-f243-701c-88b1-370b37d3b6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307787" name="019f36f0-f243-701c-88b1-370b37d3b61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5028434" name="019f36f1-f0b7-77f5-b6de-058f5a8c14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771792" name="019f36f1-f0b7-77f5-b6de-058f5a8c147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0922013" name="019f36f2-0c2e-7173-8d76-722972e181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6974037" name="019f36f2-0c2e-7173-8d76-722972e181b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100911" name="019f36f2-a15e-7447-a30a-c3c6d4d323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6844764" name="019f36f2-a15e-7447-a30a-c3c6d4d3237b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061793" name="019f36f2-d3a7-73f5-94a7-b8c03e2145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1550359" name="019f36f2-d3a7-73f5-94a7-b8c03e21459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Curteins, Via Madinauls 2, 7165 Brigels</w:t>
          </w:r>
        </w:p>
        <w:p>
          <w:pPr>
            <w:spacing w:before="0" w:after="0"/>
          </w:pPr>
          <w:r>
            <w:t>1047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