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Tutilostrasse 11d, 9011 St. Gallen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1440498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1141683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