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2861885" name="b4b63810-eaac-11ef-bcbe-ef4daa803a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962047" name="b4b63810-eaac-11ef-bcbe-ef4daa803ae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423382" name="bd1fb120-eaac-11ef-be2b-99f98636e4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7043926" name="bd1fb120-eaac-11ef-be2b-99f98636e4b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9169307" name="d55f93e0-eaac-11ef-9814-e7e48d3672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8065235" name="d55f93e0-eaac-11ef-9814-e7e48d36729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4452764" name="dc04eec0-eaac-11ef-9b07-8b238b6e60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3891643" name="dc04eec0-eaac-11ef-9b07-8b238b6e603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/ Gang / WC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9372229" name="4e3b36c0-eaad-11ef-b751-1b2e48bd55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957419" name="4e3b36c0-eaad-11ef-b751-1b2e48bd552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066992" name="57bb4ff0-eaad-11ef-a787-2f37a850ae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361070" name="57bb4ff0-eaad-11ef-a787-2f37a850ae8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7857973" name="af8c1610-eaad-11ef-89bc-1705158eb4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0940803" name="af8c1610-eaad-11ef-89bc-1705158eb4f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2968303" name="b5218790-eaad-11ef-920e-bf0a10aafd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7510593" name="b5218790-eaad-11ef-920e-bf0a10aafde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3396621" name="c43febe0-eaad-11ef-a2cf-018de5d7c8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90331" name="c43febe0-eaad-11ef-a2cf-018de5d7c82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0664406" name="cab38860-eaad-11ef-8365-b91e89543b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9757468" name="cab38860-eaad-11ef-8365-b91e89543b3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1342346" name="e7c42d10-eaad-11ef-ab1b-f5a5d2698c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9948926" name="e7c42d10-eaad-11ef-ab1b-f5a5d2698c9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3538240" name="ecc10810-eaad-11ef-8382-4580fc08bc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2732307" name="ecc10810-eaad-11ef-8382-4580fc08bce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7631769" name="02e70b80-eaae-11ef-8db1-23f8a008fa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7469104" name="02e70b80-eaae-11ef-8db1-23f8a008fa1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2697676" name="0b2f40f0-eaae-11ef-b155-d36cbeddab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632096" name="0b2f40f0-eaae-11ef-b155-d36cbeddab0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2791172" name="1da1d950-eaae-11ef-af1b-b7035180b5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426355" name="1da1d950-eaae-11ef-af1b-b7035180b5b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0241629" name="23651190-eaae-11ef-9330-67b8d8f096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599874" name="23651190-eaae-11ef-9330-67b8d8f0965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9916229" name="de0683c0-eaaf-11ef-995f-873bf930db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22806" name="de0683c0-eaaf-11ef-995f-873bf930db8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4362427" name="e595c970-eaaf-11ef-9772-e3b530575d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511089" name="e595c970-eaaf-11ef-9772-e3b530575d0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8148987" name="2a442f30-eab0-11ef-9322-29d7756993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625691" name="2a442f30-eab0-11ef-9322-29d77569939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6810710" name="2ea873b0-eab0-11ef-905e-2ba6376452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93948" name="2ea873b0-eab0-11ef-905e-2ba63764527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5173498" name="3dbf8500-eab0-11ef-b8ba-2318c72fc2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236451" name="3dbf8500-eab0-11ef-b8ba-2318c72fc2f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748523" name="45b94c50-eab0-11ef-a585-b949347e78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2085825" name="45b94c50-eab0-11ef-a585-b949347e78b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8562813" name="5eea93f0-eab0-11ef-bb35-67defec222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8371577" name="5eea93f0-eab0-11ef-bb35-67defec2221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930432" name="66d73be0-eab0-11ef-a917-b760e39dad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193481" name="66d73be0-eab0-11ef-a917-b760e39dad59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2642807" name="73de58f0-eab0-11ef-bcb2-f9b00ac30b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581399" name="73de58f0-eab0-11ef-bcb2-f9b00ac30b0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1556937" name="795fcd40-eab0-11ef-bbd7-6f24bf42a9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634302" name="795fcd40-eab0-11ef-bbd7-6f24bf42a9a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0851206" name="545d65a0-eab2-11ef-87fe-5308d46a0c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8683673" name="545d65a0-eab2-11ef-87fe-5308d46a0c4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9004525" name="5826a2a0-eab2-11ef-bb37-e94b352a1a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330057" name="5826a2a0-eab2-11ef-bb37-e94b352a1a1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2592777" name="73d79040-eab2-11ef-b09c-0d6130574e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2466396" name="73d79040-eab2-11ef-b09c-0d6130574e9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3942306" name="7a5abd20-eab2-11ef-a335-8d008fb854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7175500" name="7a5abd20-eab2-11ef-a335-8d008fb8544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9808072" name="8b48ff70-eab2-11ef-a1b3-6bedda55b6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004818" name="8b48ff70-eab2-11ef-a1b3-6bedda55b68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9921076" name="9400e6a0-eab2-11ef-ba75-9940d2390e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625209" name="9400e6a0-eab2-11ef-ba75-9940d2390e34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5998034" name="a3dca780-eab2-11ef-bf0a-8784d31f3e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4666854" name="a3dca780-eab2-11ef-bf0a-8784d31f3ee2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8329445" name="a9e414b0-eab2-11ef-8b53-299a1e5d2a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640909" name="a9e414b0-eab2-11ef-8b53-299a1e5d2a00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/ WC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8609764" name="bdeaba90-eab2-11ef-aa08-05e2bdce27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973958" name="bdeaba90-eab2-11ef-aa08-05e2bdce27c3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9938223" name="c39c1880-eab2-11ef-b1ba-7510fb64bc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6991213" name="c39c1880-eab2-11ef-b1ba-7510fb64bc2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7052549" name="e2ac5dc0-eab2-11ef-b498-0b00e72515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746193" name="e2ac5dc0-eab2-11ef-b498-0b00e725150f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4218277" name="e8695470-eab2-11ef-918e-b90587e96d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3495643" name="e8695470-eab2-11ef-918e-b90587e96d2b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0645423" name="05f03a90-eab3-11ef-9afc-3f1357ba73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840415" name="05f03a90-eab3-11ef-9afc-3f1357ba73c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818680" name="10a29230-eab3-11ef-bbdc-c366191cc7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8830229" name="10a29230-eab3-11ef-bbdc-c366191cc7d9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/ 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4412455" name="3c59fa30-eab3-11ef-a9e6-efa53cf01d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214887" name="3c59fa30-eab3-11ef-a9e6-efa53cf01d53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5621268" name="49479bd0-eab3-11ef-a906-b3bfdd672b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6846474" name="49479bd0-eab3-11ef-a906-b3bfdd672b29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0595054" name="f117ddd0-f039-11ef-a183-bd5e6d2af7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8911249" name="f117ddd0-f039-11ef-a183-bd5e6d2af70e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8241898" name="f5bcadc0-f039-11ef-b689-1d3f414d6d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8973433" name="f5bcadc0-f039-11ef-b689-1d3f414d6d2f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</w:tbl>
    <w:sectPr>
      <w:headerReference w:type="default" r:id="rId3"/>
      <w:footerReference w:type="default" r:id="rId4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Tutilostrasse 11d, 9011 St. Gallen </w:t>
          </w:r>
        </w:p>
        <w:p>
          <w:pPr>
            <w:spacing w:before="0" w:after="0"/>
          </w:pPr>
          <w:r>
            <w:t>169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footer.xml" Type="http://schemas.openxmlformats.org/officeDocument/2006/relationships/footer" Id="rId4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