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Deckenpanelen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Rhätische Privatschule, Loestrasse 117, 7000 Chur</w:t>
          </w:r>
        </w:p>
        <w:p>
          <w:pPr>
            <w:spacing w:before="0" w:after="0"/>
          </w:pPr>
          <w:r>
            <w:t>1017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