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Rhätische Privatschule, Loestrasse 117, 7000 Chur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1017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