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Deckenpanelen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1509061" name="019f0276-a1ae-7631-8a31-1102bd312b7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931043" name="019f0276-a1ae-7631-8a31-1102bd312b77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39731542" name="019f0276-c254-7380-9939-804865bca7c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10259343" name="019f0276-c254-7380-9939-804865bca7c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Schulzimmer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3485071" name="019f0272-63df-7ef7-91d5-85537204041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0137913" name="019f0272-63df-7ef7-91d5-85537204041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67200708" name="019f0272-8f08-7f35-a46a-06ebcab480f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347526" name="019f0272-8f08-7f35-a46a-06ebcab480fa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Gang/Treppenhaus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58331859" name="019f0272-f7ad-7bb5-a17a-68d3ad6d51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1292624" name="019f0272-f7ad-7bb5-a17a-68d3ad6d516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8470926" name="019f0273-2be1-7401-9737-22a37781574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8363937" name="019f0273-2be1-7401-9737-22a3778157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Gang/Treppenhaus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23769104" name="019f0273-a8b7-711a-96f4-3aa83f9140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89724368" name="019f0273-a8b7-711a-96f4-3aa83f91401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11605059" name="019f0273-e9d3-7188-a716-b6741d88a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1631709" name="019f0273-e9d3-7188-a716-b6741d88a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Rhätische Privatschule, Loestrasse 117, 7000 Chur</w:t>
          </w:r>
        </w:p>
        <w:p>
          <w:pPr>
            <w:spacing w:before="0" w:after="0"/>
          </w:pPr>
          <w:r>
            <w:t>1017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