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 Via Baselgia 2+4, Rhäzüns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57502573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9600196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