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1265217" name="019f3c6d-111c-7238-bbaf-4e0a8d001d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958212" name="019f3c6d-111c-7238-bbaf-4e0a8d001d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9927001" name="019f3c6d-24c7-7d10-8ae0-8642e7ec12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88910" name="019f3c6d-24c7-7d10-8ae0-8642e7ec120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5351127" name="019f3c6d-ffcf-7fd7-96cc-f672ca7bdd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989430" name="019f3c6d-ffcf-7fd7-96cc-f672ca7bddd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7241745" name="019f3c6e-16c4-7f12-ae9a-bc32d3c5af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518404" name="019f3c6e-16c4-7f12-ae9a-bc32d3c5afa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6994265" name="019f3c6e-d377-71e6-89f4-c3d9fc8308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474928" name="019f3c6e-d377-71e6-89f4-c3d9fc83084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307276" name="019f3c6e-e9ac-7ce3-88a0-49248276b8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290685" name="019f3c6e-e9ac-7ce3-88a0-49248276b85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1446926" name="019f3c6f-64a6-7e3c-8a3e-52d338c211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125494" name="019f3c6f-64a6-7e3c-8a3e-52d338c211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1892916" name="019f3c6f-7ba1-77cd-85f0-d4e25cb40a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355545" name="019f3c6f-7ba1-77cd-85f0-d4e25cb40af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838869" name="019f3c6f-d634-7941-b1b4-56e4eaed51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834891" name="019f3c6f-d634-7941-b1b4-56e4eaed512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4053790" name="019f3c6f-edf8-77df-99a4-7b5fa04c89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030472" name="019f3c6f-edf8-77df-99a4-7b5fa04c89d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6717970" name="019f3c70-6dab-7701-91e6-4b47692d61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841852" name="019f3c70-6dab-7701-91e6-4b47692d619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5000460" name="019f3c70-7d54-705d-914b-6f6649d113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958340" name="019f3c70-7d54-705d-914b-6f6649d1134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226307" name="019f3c71-021d-7a42-8777-25cdb6c15a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802502" name="019f3c71-021d-7a42-8777-25cdb6c15a1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717133" name="019f3c71-334d-7cdb-916d-683f871113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798667" name="019f3c71-334d-7cdb-916d-683f871113b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8734001" name="019f3c71-ce86-7d8e-a12b-db283d455b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097381" name="019f3c71-ce86-7d8e-a12b-db283d455bc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3369919" name="019f3c71-f5c1-7a8b-8df4-06b40b65b7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403000" name="019f3c71-f5c1-7a8b-8df4-06b40b65b76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6393153" name="019f3c74-07fa-76a8-a33d-1f05cd34f4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531834" name="019f3c74-07fa-76a8-a33d-1f05cd34f47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9675445" name="019f3c74-191f-7c59-85d2-fb735e6bc5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669821" name="019f3c74-191f-7c59-85d2-fb735e6bc5e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6103658" name="019f3c74-8cfc-72be-a951-2c5e3be59a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292823" name="019f3c74-8cfc-72be-a951-2c5e3be59a6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8383731" name="019f3c74-a58c-7a74-8fed-6a6f161839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506495" name="019f3c74-a58c-7a74-8fed-6a6f161839c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2983233" name="019f3c75-dcda-734e-9ff1-16a774d5dd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260779" name="019f3c75-dcda-734e-9ff1-16a774d5ddd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8467286" name="019f3c75-fb31-71a8-9e11-d6bc6bca3c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903566" name="019f3c75-fb31-71a8-9e11-d6bc6bca3c2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2014639" name="019f3c77-20b8-7d6a-befd-606b3726d8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808645" name="019f3c77-20b8-7d6a-befd-606b3726d86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0374033" name="019f3c77-30fd-713f-af94-2d52ce0a53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31264" name="019f3c77-30fd-713f-af94-2d52ce0a534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Novilon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525061" name="019f3c77-5df8-7fe0-a096-ebaa4f6658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565830" name="019f3c77-5df8-7fe0-a096-ebaa4f6658e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6472593" name="019f3c77-71f5-7286-98e7-5bc7a7f3c7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701097" name="019f3c77-71f5-7286-98e7-5bc7a7f3c71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377382" name="019f3c78-356d-777f-8918-4ab0c59b34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509736" name="019f3c78-356d-777f-8918-4ab0c59b34f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7661058" name="019f3c78-4735-7a8e-9be0-87c5e48b55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11640" name="019f3c78-4735-7a8e-9be0-87c5e48b550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0398050" name="019f3c78-89b5-7fa7-92e5-e6d7d94cdb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442149" name="019f3c78-89b5-7fa7-92e5-e6d7d94cdb3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3458155" name="019f3c78-998d-7a59-839b-92f552dc37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318129" name="019f3c78-998d-7a59-839b-92f552dc37b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8127076" name="019f3c79-3bf4-7869-8444-e19b9457e6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677637" name="019f3c79-3bf4-7869-8444-e19b9457e63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3197813" name="019f3c79-733a-76be-95d8-6325a1378b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675458" name="019f3c79-733a-76be-95d8-6325a1378b2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 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4157121" name="019f3c7e-b31d-7396-9afe-179b78123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053767" name="019f3c7e-b31d-7396-9afe-179b781238e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0180553" name="019f3c7e-cc4c-74db-8abb-4486cff8a6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343109" name="019f3c7e-cc4c-74db-8abb-4486cff8a69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Gewerbefläche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5967536" name="019f3c81-e2e8-73d4-b267-27740aa26e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670443" name="019f3c81-e2e8-73d4-b267-27740aa26e9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1901462" name="019f3c82-06dd-760c-8877-aa61dfbab1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146257" name="019f3c82-06dd-760c-8877-aa61dfbab1f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Gewerbefläche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7963993" name="019f3c87-0bc2-7dcd-801e-88ef665d82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216282" name="019f3c87-0bc2-7dcd-801e-88ef665d823e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9052466" name="019f3c87-4038-7bb3-9fba-a6178981af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284925" name="019f3c87-4038-7bb3-9fba-a6178981af5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Gewerbefläche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4387142" name="019f3c88-407d-74ae-a7b7-cfce8f94dc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142323" name="019f3c88-407d-74ae-a7b7-cfce8f94dc9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3991896" name="019f3c88-c967-7be1-8efe-aa38a01c1f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501810" name="019f3c88-c967-7be1-8efe-aa38a01c1f16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5867894" name="019f3c8b-7ae6-7d41-b730-b1a437f29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241651" name="019f3c8b-7ae6-7d41-b730-b1a437f29a6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7677840" name="019f3c8b-b309-7554-b984-ca498f6f40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105196" name="019f3c8b-b309-7554-b984-ca498f6f4048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7959312" name="019f3c8c-3a18-7949-a017-6910cef9f5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64800" name="019f3c8c-3a18-7949-a017-6910cef9f5bd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7103148" name="019f3c8c-6549-745c-882e-6c657211a9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335757" name="019f3c8c-6549-745c-882e-6c657211a9a1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Gewerbefläche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7520053" name="019f3c8f-d2a5-735b-963c-1628517e5e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502546" name="019f3c8f-d2a5-735b-963c-1628517e5e1f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830" name="019f3c8f-e4b6-7ec1-bbb3-c7570beb7f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976350" name="019f3c8f-e4b6-7ec1-bbb3-c7570beb7f7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Gewerbefläche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9246574" name="019f3c90-afc5-7a03-b5b5-a380930789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622719" name="019f3c90-afc5-7a03-b5b5-a38093078934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3237959" name="019f3c90-c0c8-78ba-adbf-671a1c48c6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375715" name="019f3c90-c0c8-78ba-adbf-671a1c48c635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Gewerbefläche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5177029" name="019f3c91-02d2-7780-8fcb-eb0044eae9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726177" name="019f3c91-02d2-7780-8fcb-eb0044eae9f5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5003194" name="019f3c91-12b2-7e67-b786-f29dc14d7e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387801" name="019f3c91-12b2-7e67-b786-f29dc14d7e2d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1641711" name="019f3c96-473c-7d06-b630-0a5cfb8473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958885" name="019f3c96-473c-7d06-b630-0a5cfb847329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6811615" name="019f3c96-594a-70e0-a52b-6189e4cfa8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287310" name="019f3c96-594a-70e0-a52b-6189e4cfa8a5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2397862" name="019f3c96-d791-7da5-a191-f7cf329514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527283" name="019f3c96-d791-7da5-a191-f7cf329514bf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2011652" name="019f3c96-fbb8-789c-95d9-0217628ac4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359197" name="019f3c96-fbb8-789c-95d9-0217628ac4a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3200021" name="019f3c97-a2c0-7418-88f3-9d87b7f2bf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373685" name="019f3c97-a2c0-7418-88f3-9d87b7f2bf11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3746286" name="019f3c97-b98f-758d-b792-de5ffad390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097605" name="019f3c97-b98f-758d-b792-de5ffad39071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3288813" name="019f3c98-3187-760e-8625-622ab15ac6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47783" name="019f3c98-3187-760e-8625-622ab15ac69b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7605821" name="019f3c98-3c68-77ac-b8fc-dcae2da4ba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802278" name="019f3c98-3c68-77ac-b8fc-dcae2da4ba5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7741973" name="019f3c99-22fd-7ade-aaac-6bd92dd4bc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531321" name="019f3c99-22fd-7ade-aaac-6bd92dd4bc15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7326957" name="019f3c99-8b05-7559-a595-bc6193851d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278231" name="019f3c99-8b05-7559-a595-bc6193851d44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Novilon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7054846" name="019f3c9a-7f9e-7332-93f5-bbb7ea6a59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697027" name="019f3c9a-7f9e-7332-93f5-bbb7ea6a5952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4188409" name="019f3c9a-8efe-7e0c-8866-c005b0b868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092518" name="019f3c9a-8efe-7e0c-8866-c005b0b86804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646932" name="019f3c9b-2d4f-707a-adbf-144fd55a7e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156934" name="019f3c9b-2d4f-707a-adbf-144fd55a7e50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3106586" name="019f3c9b-554b-773a-99e4-5298de252a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95437" name="019f3c9b-554b-773a-99e4-5298de252a51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3276624" name="019f3c9c-486c-7025-89ce-4649647df6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667323" name="019f3c9c-486c-7025-89ce-4649647df6c6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6291885" name="019f3c9c-60d3-7aa3-80c8-1620b91fed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472269" name="019f3c9c-60d3-7aa3-80c8-1620b91fed66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9129322" name="019f3c9c-d006-7631-805a-ec14af3554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258874" name="019f3c9c-d006-7631-805a-ec14af355469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6602802" name="019f3c9c-df01-7434-9829-b38e4c21a0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388234" name="019f3c9c-df01-7434-9829-b38e4c21a09e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Via Baselgia 2+4, Rhäzüns</w:t>
          </w:r>
        </w:p>
        <w:p>
          <w:pPr>
            <w:spacing w:before="0" w:after="0"/>
          </w:pPr>
          <w:r>
            <w:t>1062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footer.xml" Type="http://schemas.openxmlformats.org/officeDocument/2006/relationships/footer" Id="rId7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