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Rolladen Niesche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Fingeracker 11, 8863 Buttikon</w:t>
          </w:r>
        </w:p>
        <w:p>
          <w:pPr>
            <w:spacing w:before="0" w:after="0"/>
          </w:pPr>
          <w:r>
            <w:t>1039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