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Fingeracker 11, 8863 Buttikon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1039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19618714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0266687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