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489276" name="019f2232-bda8-7bb9-a22f-ffc297214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780576" name="019f2232-bda8-7bb9-a22f-ffc297214d2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905692" name="019f2232-d844-7863-bd42-8d1f553e77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108772" name="019f2232-d844-7863-bd42-8d1f553e777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473026" name="019f2233-d149-7bd6-ab22-5dfa5a52f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1169092" name="019f2233-d149-7bd6-ab22-5dfa5a52fb7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233370" name="019f2233-f213-7b08-849f-68d6d6c9e7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310999" name="019f2233-f213-7b08-849f-68d6d6c9e71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347730" name="019f2234-968d-7699-bbf1-df6e3cc59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168955" name="019f2234-968d-7699-bbf1-df6e3cc59b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763590" name="019f2234-b362-76af-8ee4-ab9c77a12b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901431" name="019f2234-b362-76af-8ee4-ab9c77a12b9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723810" name="019f2235-61b3-76e5-9264-3e66a1fab1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467966" name="019f2235-61b3-76e5-9264-3e66a1fab16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859946" name="019f2235-7dd4-716b-932f-3b5db2471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312377" name="019f2235-7dd4-716b-932f-3b5db247185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446621" name="019f2237-9663-7217-9717-7486d9ee3e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969013" name="019f2237-9663-7217-9717-7486d9ee3ee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3293732" name="019f2237-c13a-730e-85b2-2cff760a6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001444" name="019f2237-c13a-730e-85b2-2cff760a6f2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217540" name="019f223e-876d-75ae-a676-7e9a5cdc15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161287" name="019f223e-876d-75ae-a676-7e9a5cdc15f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577994" name="019f223e-c652-7d29-97e1-69e0cc29e6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25717" name="019f223e-c652-7d29-97e1-69e0cc29e6b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296670" name="019f223f-8acb-7ab1-8a69-55f5475ca8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276240" name="019f223f-8acb-7ab1-8a69-55f5475ca83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644727" name="019f223f-b21f-7f6e-968f-c0292455d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70210" name="019f223f-b21f-7f6e-968f-c0292455d4b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3843293" name="019f2240-5db4-7cf8-9ef2-bc28aa7708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662256" name="019f2240-5db4-7cf8-9ef2-bc28aa77082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775287" name="019f2240-9922-70df-a164-e76105e7f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533436" name="019f2240-9922-70df-a164-e76105e7f3d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802127" name="019f2240-de7f-7a7b-94bf-e68e59f30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944960" name="019f2240-de7f-7a7b-94bf-e68e59f301d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126411" name="019f2241-0fcd-7157-bee3-5596714ae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066733" name="019f2241-0fcd-7157-bee3-5596714aed3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392253" name="019f2242-04c3-7526-b90c-b86f790a1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854112" name="019f2242-04c3-7526-b90c-b86f790a1e7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672985" name="019f2242-2d65-7005-a3cf-66a443f062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120033" name="019f2242-2d65-7005-a3cf-66a443f0623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115748" name="019f2242-998f-7ac0-b5c1-2c3c93cf8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976300" name="019f2242-998f-7ac0-b5c1-2c3c93cf851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928307" name="019f2242-b075-7f93-b041-e94f06264e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72514" name="019f2242-b075-7f93-b041-e94f06264eb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960717" name="019f2244-c398-7eb0-81d1-5444ee25a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35629" name="019f2244-c398-7eb0-81d1-5444ee25a3b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062658" name="019f2244-e40a-78a2-bf03-da9e5c783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296795" name="019f2244-e40a-78a2-bf03-da9e5c7839d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745739" name="019f2245-e44e-7ec9-ba2b-0f0dfdcdf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516587" name="019f2245-e44e-7ec9-ba2b-0f0dfdcdf79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545807" name="019f2246-0925-7846-8055-8e0ffea881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125086" name="019f2246-0925-7846-8055-8e0ffea8815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202641" name="019f2246-56ba-7205-aff4-125ecc5ae7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099072" name="019f2246-56ba-7205-aff4-125ecc5ae75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296109" name="019f2246-6a34-7e9a-b90d-b314a2f858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687488" name="019f2246-6a34-7e9a-b90d-b314a2f8582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6526765" name="019f2246-e6bd-70cd-87be-c3e78495a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30056" name="019f2246-e6bd-70cd-87be-c3e78495afe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3447" name="019f2246-fcc2-7de4-a38a-1acc9a7e59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384386" name="019f2246-fcc2-7de4-a38a-1acc9a7e599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923621" name="019f224d-3ca3-7108-aa18-8f6e990951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26645" name="019f224d-3ca3-7108-aa18-8f6e9909517b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569538" name="019f224d-50c8-733f-8e17-af04d2108f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58123" name="019f224d-50c8-733f-8e17-af04d2108ff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781677" name="019f224f-467c-7fcb-8b5f-129689582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695615" name="019f224f-467c-7fcb-8b5f-129689582a4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12846" name="019f224f-5c89-7b01-8233-52b2edf8cd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985521" name="019f224f-5c89-7b01-8233-52b2edf8cd6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917505" name="019f224f-c4a2-7a9b-a517-ff65d4a164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286456" name="019f224f-c4a2-7a9b-a517-ff65d4a164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749838" name="019f224f-e209-7f2b-966a-7a7fab0153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537367" name="019f224f-e209-7f2b-966a-7a7fab0153e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034021" name="019f2250-939e-74a7-bae9-02449e276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731005" name="019f2250-939e-74a7-bae9-02449e276e5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512354" name="019f2250-a857-7eb2-85d8-906113c625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15792" name="019f2250-a857-7eb2-85d8-906113c6259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449463" name="019f2251-21ea-7489-9cf9-00627422d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31720" name="019f2251-21ea-7489-9cf9-00627422d8df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2750093" name="019f2251-51c9-782a-a8af-f6dcac1a86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264034" name="019f2251-51c9-782a-a8af-f6dcac1a865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539630" name="019f2256-3c88-772c-b75b-52dadf613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444386" name="019f2256-3c88-772c-b75b-52dadf613b2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406920" name="019f2256-71d2-74fa-9fe9-83b17c3c95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918853" name="019f2256-71d2-74fa-9fe9-83b17c3c9534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091057" name="019f2256-dfed-7372-9325-c2a016bdf3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315831" name="019f2256-dfed-7372-9325-c2a016bdf395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720034" name="019f2257-04cc-7977-bfb3-0aa8d24e10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770186" name="019f2257-04cc-7977-bfb3-0aa8d24e10b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Fingeracker 11, 8863 Buttikon</w:t>
          </w:r>
        </w:p>
        <w:p>
          <w:pPr>
            <w:spacing w:before="0" w:after="0"/>
          </w:pPr>
          <w:r>
            <w:t>1039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