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Rütibohlstrasse 41, Langnau am Albis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974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36043773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73096833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