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86633820" name="019f1767-97e3-7036-a140-606793770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450493" name="019f1767-97e3-7036-a140-60679377010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22053" name="019f1767-e680-7915-a8fd-0705b1a651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146646" name="019f1767-e680-7915-a8fd-0705b1a6518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616007" name="019f176f-bec9-78c9-b50e-c434f638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232061" name="019f176f-bec9-78c9-b50e-c434f63889a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74127" name="019f1770-0241-7e24-be32-2dcf8ac220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572401" name="019f1770-0241-7e24-be32-2dcf8ac220e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92015201" name="019f177b-1c64-771c-94e4-e823729ef7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08004" name="019f177b-1c64-771c-94e4-e823729ef72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9310605" name="019f177b-58fc-7b0d-83c9-4e9dd157bc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350035" name="019f177b-58fc-7b0d-83c9-4e9dd157bcf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8190178" name="019f177c-9ec3-7fe4-8d76-06f7e8988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82549" name="019f177c-9ec3-7fe4-8d76-06f7e898876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471477" name="019f177c-d9eb-7727-a127-e889a52ff4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536557" name="019f177c-d9eb-7727-a127-e889a52ff4a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5201616" name="019f1792-6313-7e4e-bdec-881896462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041248" name="019f1792-6313-7e4e-bdec-88189646239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5496540" name="019f1792-889e-73d5-bfdd-2c17594873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341592" name="019f1792-889e-73d5-bfdd-2c17594873a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28481618" name="019f1793-ea65-7b88-83c8-dcf48af277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243143" name="019f1793-ea65-7b88-83c8-dcf48af2776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2409" name="019f1794-189c-7940-ad71-1ad87e33f4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888045" name="019f1794-189c-7940-ad71-1ad87e33f49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87126675" name="019f17a3-ea8d-745b-b3aa-509c6f008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322206" name="019f17a3-ea8d-745b-b3aa-509c6f008fe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7614072" name="019f17a4-0c1d-7498-b00c-e1113a1ba2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053555" name="019f17a4-0c1d-7498-b00c-e1113a1ba22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0799375" name="019f17a8-2657-7ae9-891a-c20b94848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413516" name="019f17a8-2657-7ae9-891a-c20b948487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084760" name="019f17a8-43de-70fb-b602-074b82f74e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608435" name="019f17a8-43de-70fb-b602-074b82f74e9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7302141" name="019f17b9-928e-7c65-b268-9f975c45c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144942" name="019f17b9-928e-7c65-b268-9f975c45cf6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1284450" name="019f17b9-f279-7262-84e8-9a3070f762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073320" name="019f17b9-f279-7262-84e8-9a3070f7622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7713497" name="019f17c1-3c24-7850-88e0-bd74f7ff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919386" name="019f17c1-3c24-7850-88e0-bd74f7ffe9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024166" name="019f17c1-7cd1-75e4-b114-b7cdd4b9d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993299" name="019f17c1-7cd1-75e4-b114-b7cdd4b9da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Rütibohlstrasse 41, Langnau am Albis</w:t>
          </w:r>
        </w:p>
        <w:p>
          <w:pPr>
            <w:spacing w:before="0" w:after="0"/>
          </w:pPr>
          <w:r>
            <w:t>DN 974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