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Romanshornerstrasse 21, Arbon</w:t>
          </w:r>
        </w:p>
        <w:p>
          <w:pPr>
            <w:spacing w:before="0" w:after="0"/>
          </w:pPr>
          <w:r>
            <w:t>1056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