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Cusion Vinyl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60900119" name="019f3b9c-1980-7fdb-a7f4-58ea42f52d9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6994099" name="019f3b9c-1980-7fdb-a7f4-58ea42f52d9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4475174" name="019f3b9c-3440-7f0c-b85b-211b346a685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8559701" name="019f3b9c-3440-7f0c-b85b-211b346a685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19179003" name="019f3b9c-e26d-745b-acbe-948b7952767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2856635" name="019f3b9c-e26d-745b-acbe-948b7952767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73849092" name="019f3b9c-f792-7fe2-aa2a-d26b2df0fc1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90026633" name="019f3b9c-f792-7fe2-aa2a-d26b2df0fc1f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87083968" name="019f3b9d-9e64-7fab-8b5d-d87a288b289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0522482" name="019f3b9d-9e64-7fab-8b5d-d87a288b289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81298144" name="019f3b9d-baea-793c-8861-df988a7ce21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9103321" name="019f3b9d-baea-793c-8861-df988a7ce21e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74498468" name="019f3b9e-1bc4-761f-91f6-80815adce88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2826626" name="019f3b9e-1bc4-761f-91f6-80815adce88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16267610" name="019f3b9e-3ae4-7e11-b7b5-cf68d6af32c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6937213" name="019f3b9e-3ae4-7e11-b7b5-cf68d6af32ca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Romanshornerstrasse 21, Arbon</w:t>
          </w:r>
        </w:p>
        <w:p>
          <w:pPr>
            <w:spacing w:before="0" w:after="0"/>
          </w:pPr>
          <w:r>
            <w:t>1056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