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Sternengarten 2, 8574 Lengwil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99036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956135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