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8802" name="019f3b49-9a31-797b-9947-06800abe09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750012" name="019f3b49-9a31-797b-9947-06800abe09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48628" name="019f3b49-b149-74e6-8a53-eda06f9db5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449998" name="019f3b49-b149-74e6-8a53-eda06f9db55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855726" name="019f3b49-fb15-7bd7-b5e0-d84582378b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770589" name="019f3b49-fb15-7bd7-b5e0-d84582378bb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184896" name="019f3b4a-181c-707b-b9a6-f0554afde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085422" name="019f3b4a-181c-707b-b9a6-f0554afde0e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108971" name="019f3b4a-b163-74e5-a2f4-a433bb12e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981658" name="019f3b4a-b163-74e5-a2f4-a433bb12e58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149747" name="019f3b4b-01e6-72b8-8f84-03465e69bf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200503" name="019f3b4b-01e6-72b8-8f84-03465e69bfd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512680" name="019f3b4d-20aa-7cfc-b20b-937e94501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067958" name="019f3b4d-20aa-7cfc-b20b-937e94501f3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391354" name="019f3b4b-d950-71e5-b388-f49498627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442954" name="019f3b4b-d950-71e5-b388-f494986278f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368568" name="019f3b4c-8dac-72c7-84ad-2dd87e617f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560069" name="019f3b4c-8dac-72c7-84ad-2dd87e617f6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571272" name="019f3b4c-a632-78ee-85d3-c3c16cda9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516307" name="019f3b4c-a632-78ee-85d3-c3c16cda9cd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28810" name="019f3b4f-56bf-7692-b26a-0bd878096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408746" name="019f3b4f-56bf-7692-b26a-0bd878096b4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110378" name="019f3b4f-7644-76dd-a05b-491c2884a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330846" name="019f3b4f-7644-76dd-a05b-491c2884a1f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8420" name="019f3b53-cdf6-7290-9a30-6e2d5c06a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725819" name="019f3b53-cdf6-7290-9a30-6e2d5c06a7e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822088" name="019f3b54-1e35-77f3-bdea-fce54d7bf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392835" name="019f3b54-1e35-77f3-bdea-fce54d7bf4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778043" name="019f3b54-7bad-7841-906f-d8e1bf4b7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158721" name="019f3b54-7bad-7841-906f-d8e1bf4b7c2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449402" name="019f3b54-929a-7078-9ad9-403a2df939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617085" name="019f3b54-929a-7078-9ad9-403a2df939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608706" name="019f3b54-f6c7-70a9-9e8b-cd281bea38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645211" name="019f3b54-f6c7-70a9-9e8b-cd281bea380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861060" name="019f3b55-12d3-7aaa-a7db-bc6eaec99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391385" name="019f3b55-12d3-7aaa-a7db-bc6eaec9944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4613292" name="019f3b5e-a5fd-7294-891b-f1b5aa99a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138242" name="019f3b5e-a5fd-7294-891b-f1b5aa99a5e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17264" name="019f3b5e-c24b-7b1c-bdf9-c5906e0f4e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714954" name="019f3b5e-c24b-7b1c-bdf9-c5906e0f4e3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408559" name="019f3b5f-cdb0-7c64-aef3-b1682501c5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881062" name="019f3b5f-cdb0-7c64-aef3-b1682501c59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032583" name="019f3b5f-ed3b-728e-8d56-e36af6a6f5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91289" name="019f3b5f-ed3b-728e-8d56-e36af6a6f59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1607448" name="019f3b60-4cc0-7abf-9db1-474fd1b1f3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012664" name="019f3b60-4cc0-7abf-9db1-474fd1b1f37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633899" name="019f3b60-784d-7ef8-8147-426e9dc810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024377" name="019f3b60-784d-7ef8-8147-426e9dc810b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561460" name="019f3b62-d9f5-7ecd-a78e-42049e91fc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359297" name="019f3b62-d9f5-7ecd-a78e-42049e91fc1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518996" name="019f3b63-06b8-74e5-ab03-af00aa3f0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52281" name="019f3b63-06b8-74e5-ab03-af00aa3f017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60834" name="019f3b67-e214-7760-b43c-be93553c6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246575" name="019f3b67-e214-7760-b43c-be93553c6e7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826597" name="019f3b67-f817-7be3-919e-551a31761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371090" name="019f3b67-f817-7be3-919e-551a317613a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Sternengarten 2, 8574 Lengwil</w:t>
          </w:r>
        </w:p>
        <w:p>
          <w:pPr>
            <w:spacing w:before="0" w:after="0"/>
          </w:pPr>
          <w:r>
            <w:t>1037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