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519063" name="8b6a90f0-f033-11ef-b7bb-116e71075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441932" name="8b6a90f0-f033-11ef-b7bb-116e71075b5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749977" name="8f9ec4c0-f033-11ef-bd17-9b57e7829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843134" name="8f9ec4c0-f033-11ef-bd17-9b57e782986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885155" name="b26eaa10-f033-11ef-b3bf-0bef301624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187727" name="b26eaa10-f033-11ef-b3bf-0bef301624e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80742" name="ba2cef00-f033-11ef-935d-cb046ce72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60161" name="ba2cef00-f033-11ef-935d-cb046ce723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426667" name="c67290d0-f033-11ef-aa07-436f30c5b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028062" name="c67290d0-f033-11ef-aa07-436f30c5b6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839918" name="e87a6b30-f033-11ef-89e8-ab72f7f09d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569841" name="e87a6b30-f033-11ef-89e8-ab72f7f09d6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264997" name="f479dc40-f033-11ef-a0a9-bd3684fba4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219797" name="f479dc40-f033-11ef-a0a9-bd3684fba4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150393" name="fb2551a0-f033-11ef-9ea4-85f66ec47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279051" name="fb2551a0-f033-11ef-9ea4-85f66ec4793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654066" name="193082f0-f034-11ef-ae6f-91811882f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832770" name="193082f0-f034-11ef-ae6f-91811882f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829913" name="2124a4f0-f034-11ef-b480-0fafda1d54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996505" name="2124a4f0-f034-11ef-b480-0fafda1d541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452255" name="327af7e0-f034-11ef-8279-9daf08b765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915322" name="327af7e0-f034-11ef-8279-9daf08b765f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911544" name="3860fa60-f034-11ef-9a77-c9054ed088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700756" name="3860fa60-f034-11ef-9a77-c9054ed0885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932679" name="7cf21420-f034-11ef-97bf-5b48633cf2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416150" name="7cf21420-f034-11ef-97bf-5b48633cf2b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45451" name="80ca6c50-f034-11ef-a658-05fedb4a84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231603" name="80ca6c50-f034-11ef-a658-05fedb4a84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Estrich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3200087" name="98a858f0-f034-11ef-a39b-a7775b9335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805134" name="98a858f0-f034-11ef-a39b-a7775b93354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749347" name="9ca88470-f034-11ef-93db-4f9c8fff4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3215828" name="9ca88470-f034-11ef-93db-4f9c8fff405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46378" name="bc2b1380-f034-11ef-8658-f1946d8bed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425647" name="bc2b1380-f034-11ef-8658-f1946d8beda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354594" name="c9842120-f034-11ef-bb61-354a24d684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387974" name="c9842120-f034-11ef-bb61-354a24d684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5.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505170" name="dcb72350-f034-11ef-bcf6-cdf443aaa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59836" name="dcb72350-f034-11ef-bcf6-cdf443aaa1d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158282" name="e11acb90-f034-11ef-a515-a9c71fd73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923697" name="e11acb90-f034-11ef-a515-a9c71fd7368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Oberer Graben 46, 9000 St. Gallen 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