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Hofstrasse 18, 8136 Gattikon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01541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3948476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